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虚拟币支付 PHP SDK</w:t>
      </w:r>
    </w:p>
    <w:p/>
    <w:p>
      <w:pPr/>
      <w:r/>
      <w:r>
        <w:t>基</w:t>
      </w:r>
      <w:r>
        <w:t>于</w:t>
      </w:r>
      <w:r>
        <w:t>虚</w:t>
      </w:r>
      <w:r>
        <w:t>拟</w:t>
      </w:r>
      <w:r>
        <w:t>币</w:t>
      </w:r>
      <w:r>
        <w:t>支</w:t>
      </w:r>
      <w:r>
        <w:t>付</w:t>
      </w:r>
      <w:r>
        <w:t>平</w:t>
      </w:r>
      <w:r>
        <w:t>台</w:t>
      </w:r>
      <w:r>
        <w:t>V</w:t>
      </w:r>
      <w:r>
        <w:t>2</w:t>
      </w:r>
      <w:r>
        <w:t>接</w:t>
      </w:r>
      <w:r>
        <w:t>口</w:t>
      </w:r>
      <w:r>
        <w:t>开</w:t>
      </w:r>
      <w:r>
        <w:t>发</w:t>
      </w:r>
      <w:r>
        <w:t>的</w:t>
      </w:r>
      <w:r>
        <w:t>P</w:t>
      </w:r>
      <w:r>
        <w:t>H</w:t>
      </w:r>
      <w:r>
        <w:t>P</w:t>
      </w:r>
      <w:r>
        <w:t xml:space="preserve"> </w:t>
      </w:r>
      <w:r>
        <w:t>S</w:t>
      </w:r>
      <w:r>
        <w:t>D</w:t>
      </w:r>
      <w:r>
        <w:t>K</w:t>
      </w:r>
      <w:r>
        <w:t>，</w:t>
      </w:r>
      <w:r>
        <w:t>支</w:t>
      </w:r>
      <w:r>
        <w:t>持</w:t>
      </w:r>
      <w:r>
        <w:t>多</w:t>
      </w:r>
      <w:r>
        <w:t>种</w:t>
      </w:r>
      <w:r>
        <w:t>虚</w:t>
      </w:r>
      <w:r>
        <w:t>拟</w:t>
      </w:r>
      <w:r>
        <w:t>币</w:t>
      </w:r>
      <w:r>
        <w:t>支</w:t>
      </w:r>
      <w:r>
        <w:t>付</w:t>
      </w:r>
      <w:r>
        <w:t>方</w:t>
      </w:r>
      <w:r>
        <w:t>式</w:t>
      </w:r>
      <w:r>
        <w:t>。</w:t>
      </w:r>
    </w:p>
    <w:p/>
    <w:p>
      <w:pPr>
        <w:pStyle w:val="Heading2"/>
      </w:pPr>
      <w:r>
        <w:t>📋 目录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9">
        <w:r>
          <w:rPr>
            <w:color w:val="0000FF"/>
            <w:u w:val="single"/>
          </w:rPr>
          <w:t>功能特性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0">
        <w:r>
          <w:rPr>
            <w:color w:val="0000FF"/>
            <w:u w:val="single"/>
          </w:rPr>
          <w:t>环境要求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1">
        <w:r>
          <w:rPr>
            <w:color w:val="0000FF"/>
            <w:u w:val="single"/>
          </w:rPr>
          <w:t>安装配置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2">
        <w:r>
          <w:rPr>
            <w:color w:val="0000FF"/>
            <w:u w:val="single"/>
          </w:rPr>
          <w:t>快速开始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3">
        <w:r>
          <w:rPr>
            <w:color w:val="0000FF"/>
            <w:u w:val="single"/>
          </w:rPr>
          <w:t>文件说明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4">
        <w:r>
          <w:rPr>
            <w:color w:val="0000FF"/>
            <w:u w:val="single"/>
          </w:rPr>
          <w:t>接口说明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5">
        <w:r>
          <w:rPr>
            <w:color w:val="0000FF"/>
            <w:u w:val="single"/>
          </w:rPr>
          <w:t>签名算法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6">
        <w:r>
          <w:rPr>
            <w:color w:val="0000FF"/>
            <w:u w:val="single"/>
          </w:rPr>
          <w:t>常见问题</w:t>
        </w:r>
      </w:hyperlink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hyperlink r:id="rId17">
        <w:r>
          <w:rPr>
            <w:color w:val="0000FF"/>
            <w:u w:val="single"/>
          </w:rPr>
          <w:t>注意事项</w:t>
        </w:r>
      </w:hyperlink>
    </w:p>
    <w:p/>
    <w:p>
      <w:pPr>
        <w:pStyle w:val="Heading2"/>
      </w:pPr>
      <w:r>
        <w:t>✨ 功能特性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支</w:t>
      </w:r>
      <w:r>
        <w:t>持</w:t>
      </w:r>
      <w:r>
        <w:t>S</w:t>
      </w:r>
      <w:r>
        <w:t>H</w:t>
      </w:r>
      <w:r>
        <w:t>A</w:t>
      </w:r>
      <w:r>
        <w:t>2</w:t>
      </w:r>
      <w:r>
        <w:t>5</w:t>
      </w:r>
      <w:r>
        <w:t>6</w:t>
      </w:r>
      <w:r>
        <w:t>W</w:t>
      </w:r>
      <w:r>
        <w:t>i</w:t>
      </w:r>
      <w:r>
        <w:t>t</w:t>
      </w:r>
      <w:r>
        <w:t>h</w:t>
      </w:r>
      <w:r>
        <w:t>R</w:t>
      </w:r>
      <w:r>
        <w:t>S</w:t>
      </w:r>
      <w:r>
        <w:t>A</w:t>
      </w:r>
      <w:r>
        <w:t>签</w:t>
      </w:r>
      <w:r>
        <w:t>名</w:t>
      </w:r>
      <w:r>
        <w:t>算</w:t>
      </w:r>
      <w:r>
        <w:t>法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支</w:t>
      </w:r>
      <w:r>
        <w:t>持</w:t>
      </w:r>
      <w:r>
        <w:t>统</w:t>
      </w:r>
      <w:r>
        <w:t>一</w:t>
      </w:r>
      <w:r>
        <w:t>下</w:t>
      </w:r>
      <w:r>
        <w:t>单</w:t>
      </w:r>
      <w:r>
        <w:t>接</w:t>
      </w:r>
      <w:r>
        <w:t>口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支</w:t>
      </w:r>
      <w:r>
        <w:t>持</w:t>
      </w:r>
      <w:r>
        <w:t>订</w:t>
      </w:r>
      <w:r>
        <w:t>单</w:t>
      </w:r>
      <w:r>
        <w:t>查</w:t>
      </w:r>
      <w:r>
        <w:t>询</w:t>
      </w:r>
      <w:r>
        <w:t>接</w:t>
      </w:r>
      <w:r>
        <w:t>口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支</w:t>
      </w:r>
      <w:r>
        <w:t>持</w:t>
      </w:r>
      <w:r>
        <w:t>异</w:t>
      </w:r>
      <w:r>
        <w:t>步</w:t>
      </w:r>
      <w:r>
        <w:t>通</w:t>
      </w:r>
      <w:r>
        <w:t>知</w:t>
      </w:r>
      <w:r>
        <w:t>处</w:t>
      </w:r>
      <w:r>
        <w:t>理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支</w:t>
      </w:r>
      <w:r>
        <w:t>持</w:t>
      </w:r>
      <w:r>
        <w:t>同</w:t>
      </w:r>
      <w:r>
        <w:t>步</w:t>
      </w:r>
      <w:r>
        <w:t>跳</w:t>
      </w:r>
      <w:r>
        <w:t>转</w:t>
      </w:r>
      <w:r>
        <w:t>处</w:t>
      </w:r>
      <w:r>
        <w:t>理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完</w:t>
      </w:r>
      <w:r>
        <w:t>善</w:t>
      </w:r>
      <w:r>
        <w:t>的</w:t>
      </w:r>
      <w:r>
        <w:t>签</w:t>
      </w:r>
      <w:r>
        <w:t>名</w:t>
      </w:r>
      <w:r>
        <w:t>验</w:t>
      </w:r>
      <w:r>
        <w:t>证</w:t>
      </w:r>
      <w:r>
        <w:t>机</w:t>
      </w:r>
      <w:r>
        <w:t>制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详</w:t>
      </w:r>
      <w:r>
        <w:t>细</w:t>
      </w:r>
      <w:r>
        <w:t>的</w:t>
      </w:r>
      <w:r>
        <w:t>错</w:t>
      </w:r>
      <w:r>
        <w:t>误</w:t>
      </w:r>
      <w:r>
        <w:t>处</w:t>
      </w:r>
      <w:r>
        <w:t>理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✅</w:t>
      </w:r>
      <w:r>
        <w:t xml:space="preserve"> </w:t>
      </w:r>
      <w:r>
        <w:t>支</w:t>
      </w:r>
      <w:r>
        <w:t>持</w:t>
      </w:r>
      <w:r>
        <w:t>多</w:t>
      </w:r>
      <w:r>
        <w:t>种</w:t>
      </w:r>
      <w:r>
        <w:t>虚</w:t>
      </w:r>
      <w:r>
        <w:t>拟</w:t>
      </w:r>
      <w:r>
        <w:t>币</w:t>
      </w:r>
      <w:r>
        <w:t>支</w:t>
      </w:r>
      <w:r>
        <w:t>付</w:t>
      </w:r>
      <w:r>
        <w:t>方</w:t>
      </w:r>
      <w:r>
        <w:t>式</w:t>
      </w:r>
    </w:p>
    <w:p/>
    <w:p>
      <w:pPr>
        <w:pStyle w:val="Heading2"/>
      </w:pPr>
      <w:r>
        <w:t>💻 环境要求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P</w:t>
      </w:r>
      <w:r>
        <w:t>H</w:t>
      </w:r>
      <w:r>
        <w:t>P</w:t>
      </w:r>
      <w:r>
        <w:t xml:space="preserve"> </w:t>
      </w:r>
      <w:r>
        <w:t>&gt;</w:t>
      </w:r>
      <w:r>
        <w:t>=</w:t>
      </w:r>
      <w:r>
        <w:t xml:space="preserve"> </w:t>
      </w:r>
      <w:r>
        <w:t>7</w:t>
      </w:r>
      <w:r>
        <w:t>.</w:t>
      </w:r>
      <w:r>
        <w:t>0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O</w:t>
      </w:r>
      <w:r>
        <w:t>p</w:t>
      </w:r>
      <w:r>
        <w:t>e</w:t>
      </w:r>
      <w:r>
        <w:t>n</w:t>
      </w:r>
      <w:r>
        <w:t>S</w:t>
      </w:r>
      <w:r>
        <w:t>S</w:t>
      </w:r>
      <w:r>
        <w:t>L</w:t>
      </w:r>
      <w:r>
        <w:t xml:space="preserve"> </w:t>
      </w:r>
      <w:r>
        <w:t>扩</w:t>
      </w:r>
      <w:r>
        <w:t>展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c</w:t>
      </w:r>
      <w:r>
        <w:t>U</w:t>
      </w:r>
      <w:r>
        <w:t>R</w:t>
      </w:r>
      <w:r>
        <w:t>L</w:t>
      </w:r>
      <w:r>
        <w:t xml:space="preserve"> </w:t>
      </w:r>
      <w:r>
        <w:t>扩</w:t>
      </w:r>
      <w:r>
        <w:t>展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J</w:t>
      </w:r>
      <w:r>
        <w:t>S</w:t>
      </w:r>
      <w:r>
        <w:t>O</w:t>
      </w:r>
      <w:r>
        <w:t>N</w:t>
      </w:r>
      <w:r>
        <w:t xml:space="preserve"> </w:t>
      </w:r>
      <w:r>
        <w:t>扩</w:t>
      </w:r>
      <w:r>
        <w:t>展</w:t>
      </w:r>
    </w:p>
    <w:p/>
    <w:p>
      <w:pPr>
        <w:pStyle w:val="Heading2"/>
      </w:pPr>
      <w:r>
        <w:t>🚀 安装配置</w:t>
      </w:r>
    </w:p>
    <w:p/>
    <w:p>
      <w:pPr>
        <w:pStyle w:val="Heading3"/>
      </w:pPr>
      <w:r>
        <w:t>1. 获取密钥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1. </w:t>
      </w:r>
      <w:r>
        <w:t>登</w:t>
      </w:r>
      <w:r>
        <w:t>录</w:t>
      </w:r>
      <w:r>
        <w:t>商</w:t>
      </w:r>
      <w:r>
        <w:t>户</w:t>
      </w:r>
      <w:r>
        <w:t>后</w:t>
      </w:r>
      <w:r>
        <w:t>台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2. </w:t>
      </w:r>
      <w:r>
        <w:t>进</w:t>
      </w:r>
      <w:r>
        <w:t>入</w:t>
      </w:r>
      <w:r>
        <w:t>"</w:t>
      </w:r>
      <w:r>
        <w:t>个</w:t>
      </w:r>
      <w:r>
        <w:t>人</w:t>
      </w:r>
      <w:r>
        <w:t>资</w:t>
      </w:r>
      <w:r>
        <w:t>料</w:t>
      </w:r>
      <w:r>
        <w:t xml:space="preserve"> </w:t>
      </w:r>
      <w:r>
        <w:t>-</w:t>
      </w:r>
      <w:r>
        <w:t>&gt;</w:t>
      </w:r>
      <w:r>
        <w:t xml:space="preserve"> </w:t>
      </w:r>
      <w:r>
        <w:t>A</w:t>
      </w:r>
      <w:r>
        <w:t>P</w:t>
      </w:r>
      <w:r>
        <w:t>I</w:t>
      </w:r>
      <w:r>
        <w:t>信</w:t>
      </w:r>
      <w:r>
        <w:t>息</w:t>
      </w:r>
      <w:r>
        <w:t>"</w:t>
      </w:r>
      <w:r>
        <w:t>页</w:t>
      </w:r>
      <w:r>
        <w:t>面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3. </w:t>
      </w:r>
      <w:r>
        <w:t>点</w:t>
      </w:r>
      <w:r>
        <w:t>击</w:t>
      </w:r>
      <w:r>
        <w:t>"</w:t>
      </w:r>
      <w:r>
        <w:t>生</w:t>
      </w:r>
      <w:r>
        <w:t>成</w:t>
      </w:r>
      <w:r>
        <w:t>商</w:t>
      </w:r>
      <w:r>
        <w:t>户</w:t>
      </w:r>
      <w:r>
        <w:t>R</w:t>
      </w:r>
      <w:r>
        <w:t>S</w:t>
      </w:r>
      <w:r>
        <w:t>A</w:t>
      </w:r>
      <w:r>
        <w:t>密</w:t>
      </w:r>
      <w:r>
        <w:t>钥</w:t>
      </w:r>
      <w:r>
        <w:t>对</w:t>
      </w:r>
      <w:r>
        <w:t>"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4. </w:t>
      </w:r>
      <w:r>
        <w:t>保</w:t>
      </w:r>
      <w:r>
        <w:t>存</w:t>
      </w:r>
      <w:r>
        <w:t>好</w:t>
      </w:r>
      <w:r>
        <w:t>以</w:t>
      </w:r>
      <w:r>
        <w:t>下</w:t>
      </w:r>
      <w:r>
        <w:t>内</w:t>
      </w:r>
      <w:r>
        <w:t>容</w:t>
      </w:r>
      <w:r>
        <w:t>：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rPr>
          <w:b/>
        </w:rPr>
        <w:t>商户私钥</w:t>
      </w:r>
      <w:r>
        <w:t>：</w:t>
      </w:r>
      <w:r>
        <w:t>用</w:t>
      </w:r>
      <w:r>
        <w:t>于</w:t>
      </w:r>
      <w:r>
        <w:t>签</w:t>
      </w:r>
      <w:r>
        <w:t>名</w:t>
      </w:r>
      <w:r>
        <w:t>请</w:t>
      </w:r>
      <w:r>
        <w:t>求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rPr>
          <w:b/>
        </w:rPr>
        <w:t>平台公钥</w:t>
      </w:r>
      <w:r>
        <w:t>：</w:t>
      </w:r>
      <w:r>
        <w:t>用</w:t>
      </w:r>
      <w:r>
        <w:t>于</w:t>
      </w:r>
      <w:r>
        <w:t>验</w:t>
      </w:r>
      <w:r>
        <w:t>证</w:t>
      </w:r>
      <w:r>
        <w:t>回</w:t>
      </w:r>
      <w:r>
        <w:t>调</w:t>
      </w:r>
      <w:r>
        <w:t>签</w:t>
      </w:r>
      <w:r>
        <w:t>名</w:t>
      </w:r>
    </w:p>
    <w:p/>
    <w:p>
      <w:pPr>
        <w:pStyle w:val="Heading3"/>
      </w:pPr>
      <w:r>
        <w:t>2. 配置参数</w:t>
      </w:r>
    </w:p>
    <w:p/>
    <w:p>
      <w:pPr/>
      <w:r/>
      <w:r>
        <w:t>编</w:t>
      </w:r>
      <w:r>
        <w:t>辑</w:t>
      </w:r>
      <w:r>
        <w:t xml:space="preserve"> </w:t>
      </w:r>
      <w:r>
        <w:rPr>
          <w:rStyle w:val="CodeChar"/>
        </w:rPr>
        <w:t>config.php</w:t>
      </w:r>
      <w:r>
        <w:t xml:space="preserve"> </w:t>
      </w:r>
      <w:r>
        <w:t>文</w:t>
      </w:r>
      <w:r>
        <w:t>件</w:t>
      </w:r>
      <w:r>
        <w:t>，</w:t>
      </w:r>
      <w:r>
        <w:t>填</w:t>
      </w:r>
      <w:r>
        <w:t>写</w:t>
      </w:r>
      <w:r>
        <w:t>以</w:t>
      </w:r>
      <w:r>
        <w:t>下</w:t>
      </w:r>
      <w:r>
        <w:t>信</w:t>
      </w:r>
      <w:r>
        <w:t>息</w:t>
      </w:r>
      <w:r>
        <w:t>：</w:t>
      </w:r>
    </w:p>
    <w:p/>
    <w:p>
      <w:pPr>
        <w:shd w:fill="F5F5F5" w:val="clear"/>
        <w:pBdr>
          <w:left w:val="single" w:sz="8" w:color="DDDDDD"/>
          <w:right w:val="single" w:sz="8" w:color="DDDDDD"/>
          <w:top w:val="single" w:sz="8" w:color="DDDDDD"/>
          <w:bottom w:val="single" w:sz="8" w:color="DDDDDD"/>
        </w:pBdr>
      </w:pPr>
      <w:r>
        <w:rPr>
          <w:b/>
          <w:color w:val="646464"/>
        </w:rPr>
        <w:t>// php</w:t>
        <w:br/>
      </w:r>
      <w:r>
        <w:rPr>
          <w:rStyle w:val="CodeChar"/>
        </w:rPr>
        <w:t>return [</w:t>
        <w:br/>
      </w:r>
      <w:r>
        <w:rPr>
          <w:rStyle w:val="CodeChar"/>
        </w:rPr>
        <w:t xml:space="preserve">    // 商户ID</w:t>
        <w:br/>
      </w:r>
      <w:r>
        <w:rPr>
          <w:rStyle w:val="CodeChar"/>
        </w:rPr>
        <w:t xml:space="preserve">    'pid' =&gt; '您的商户ID',</w:t>
        <w:br/>
      </w:r>
      <w:r>
        <w:rPr>
          <w:rStyle w:val="CodeChar"/>
        </w:rPr>
        <w:br/>
      </w:r>
      <w:r>
        <w:rPr>
          <w:rStyle w:val="CodeChar"/>
        </w:rPr>
        <w:t xml:space="preserve">    // 商户私钥（完整复制，包括BEGIN和END标记）</w:t>
        <w:br/>
      </w:r>
      <w:r>
        <w:rPr>
          <w:rStyle w:val="CodeChar"/>
        </w:rPr>
        <w:t xml:space="preserve">    'private_key' =&gt; &lt;&lt;&lt;EOT</w:t>
        <w:br/>
      </w:r>
      <w:r>
        <w:rPr>
          <w:rStyle w:val="CodeChar"/>
        </w:rPr>
        <w:t>-----BEGIN PRIVATE KEY-----</w:t>
        <w:br/>
      </w:r>
      <w:r>
        <w:rPr>
          <w:rStyle w:val="CodeChar"/>
        </w:rPr>
        <w:t>您的商户私钥内容</w:t>
        <w:br/>
      </w:r>
      <w:r>
        <w:rPr>
          <w:rStyle w:val="CodeChar"/>
        </w:rPr>
        <w:t>-----END PRIVATE KEY-----</w:t>
        <w:br/>
      </w:r>
      <w:r>
        <w:rPr>
          <w:rStyle w:val="CodeChar"/>
        </w:rPr>
        <w:t>EOT,</w:t>
        <w:br/>
      </w:r>
      <w:r>
        <w:rPr>
          <w:rStyle w:val="CodeChar"/>
        </w:rPr>
        <w:br/>
      </w:r>
      <w:r>
        <w:rPr>
          <w:rStyle w:val="CodeChar"/>
        </w:rPr>
        <w:t xml:space="preserve">    // 平台公钥（完整复制，包括BEGIN和END标记）</w:t>
        <w:br/>
      </w:r>
      <w:r>
        <w:rPr>
          <w:rStyle w:val="CodeChar"/>
        </w:rPr>
        <w:t xml:space="preserve">    'public_key' =&gt; &lt;&lt;&lt;EOT</w:t>
        <w:br/>
      </w:r>
      <w:r>
        <w:rPr>
          <w:rStyle w:val="CodeChar"/>
        </w:rPr>
        <w:t>-----BEGIN PUBLIC KEY-----</w:t>
        <w:br/>
      </w:r>
      <w:r>
        <w:rPr>
          <w:rStyle w:val="CodeChar"/>
        </w:rPr>
        <w:t>平台公钥内容</w:t>
        <w:br/>
      </w:r>
      <w:r>
        <w:rPr>
          <w:rStyle w:val="CodeChar"/>
        </w:rPr>
        <w:t>-----END PUBLIC KEY-----</w:t>
        <w:br/>
      </w:r>
      <w:r>
        <w:rPr>
          <w:rStyle w:val="CodeChar"/>
        </w:rPr>
        <w:t>EOT,</w:t>
        <w:br/>
      </w:r>
      <w:r>
        <w:rPr>
          <w:rStyle w:val="CodeChar"/>
        </w:rPr>
        <w:br/>
      </w:r>
      <w:r>
        <w:rPr>
          <w:rStyle w:val="CodeChar"/>
        </w:rPr>
        <w:t xml:space="preserve">    // 回调地址（必须外网可访问）</w:t>
        <w:br/>
      </w:r>
      <w:r>
        <w:rPr>
          <w:rStyle w:val="CodeChar"/>
        </w:rPr>
        <w:t xml:space="preserve">    'notify_url' =&gt; 'https://yourdomain.com/notify.php',</w:t>
        <w:br/>
      </w:r>
      <w:r>
        <w:rPr>
          <w:rStyle w:val="CodeChar"/>
        </w:rPr>
        <w:t xml:space="preserve">    'return_url' =&gt; 'https://yourdomain.com/return.php',</w:t>
        <w:br/>
      </w:r>
      <w:r>
        <w:rPr>
          <w:rStyle w:val="CodeChar"/>
        </w:rPr>
        <w:t>];</w:t>
        <w:br/>
      </w:r>
    </w:p>
    <w:p/>
    <w:p>
      <w:pPr>
        <w:pStyle w:val="Heading3"/>
      </w:pPr>
      <w:r>
        <w:t>3. 部署文件</w:t>
      </w:r>
    </w:p>
    <w:p/>
    <w:p>
      <w:pPr/>
      <w:r/>
      <w:r>
        <w:t>将</w:t>
      </w:r>
      <w:r>
        <w:t>整</w:t>
      </w:r>
      <w:r>
        <w:t>个</w:t>
      </w:r>
      <w:r>
        <w:t>目</w:t>
      </w:r>
      <w:r>
        <w:t>录</w:t>
      </w:r>
      <w:r>
        <w:t>上</w:t>
      </w:r>
      <w:r>
        <w:t>传</w:t>
      </w:r>
      <w:r>
        <w:t>到</w:t>
      </w:r>
      <w:r>
        <w:t>您</w:t>
      </w:r>
      <w:r>
        <w:t>的</w:t>
      </w:r>
      <w:r>
        <w:t>W</w:t>
      </w:r>
      <w:r>
        <w:t>e</w:t>
      </w:r>
      <w:r>
        <w:t>b</w:t>
      </w:r>
      <w:r>
        <w:t>服</w:t>
      </w:r>
      <w:r>
        <w:t>务</w:t>
      </w:r>
      <w:r>
        <w:t>器</w:t>
      </w:r>
      <w:r>
        <w:t>，</w:t>
      </w:r>
      <w:r>
        <w:t>确</w:t>
      </w:r>
      <w:r>
        <w:t>保</w:t>
      </w:r>
      <w:r>
        <w:t>以</w:t>
      </w:r>
      <w:r>
        <w:t>下</w:t>
      </w:r>
      <w:r>
        <w:t>文</w:t>
      </w:r>
      <w:r>
        <w:t>件</w:t>
      </w:r>
      <w:r>
        <w:t>可</w:t>
      </w:r>
      <w:r>
        <w:t>访</w:t>
      </w:r>
      <w:r>
        <w:t>问</w:t>
      </w:r>
      <w:r>
        <w:t>：</w:t>
      </w:r>
    </w:p>
    <w:p/>
    <w:p>
      <w:pPr>
        <w:shd w:fill="F5F5F5" w:val="clear"/>
        <w:pBdr>
          <w:left w:val="single" w:sz="8" w:color="DDDDDD"/>
          <w:right w:val="single" w:sz="8" w:color="DDDDDD"/>
          <w:top w:val="single" w:sz="8" w:color="DDDDDD"/>
          <w:bottom w:val="single" w:sz="8" w:color="DDDDDD"/>
        </w:pBdr>
      </w:pPr>
      <w:r>
        <w:rPr>
          <w:rStyle w:val="CodeChar"/>
        </w:rPr>
        <w:t>虚拟币支付DEMO/</w:t>
        <w:br/>
      </w:r>
      <w:r>
        <w:rPr>
          <w:rStyle w:val="CodeChar"/>
        </w:rPr>
        <w:t>├── config.php          # 配置文件</w:t>
        <w:br/>
      </w:r>
      <w:r>
        <w:rPr>
          <w:rStyle w:val="CodeChar"/>
        </w:rPr>
        <w:t>├── RsaHelper.php       # RSA工具类</w:t>
        <w:br/>
      </w:r>
      <w:r>
        <w:rPr>
          <w:rStyle w:val="CodeChar"/>
        </w:rPr>
        <w:t>├── create_order.php    # 创建订单</w:t>
        <w:br/>
      </w:r>
      <w:r>
        <w:rPr>
          <w:rStyle w:val="CodeChar"/>
        </w:rPr>
        <w:t>├── query_order.php     # 查询订单</w:t>
        <w:br/>
      </w:r>
      <w:r>
        <w:rPr>
          <w:rStyle w:val="CodeChar"/>
        </w:rPr>
        <w:t>├── notify.php          # 异步通知</w:t>
        <w:br/>
      </w:r>
      <w:r>
        <w:rPr>
          <w:rStyle w:val="CodeChar"/>
        </w:rPr>
        <w:t>├── return.php          # 同步跳转</w:t>
        <w:br/>
      </w:r>
      <w:r>
        <w:rPr>
          <w:rStyle w:val="CodeChar"/>
        </w:rPr>
        <w:t>└── README.md           # 说明文档</w:t>
        <w:br/>
      </w:r>
    </w:p>
    <w:p/>
    <w:p>
      <w:pPr>
        <w:pStyle w:val="Heading2"/>
      </w:pPr>
      <w:r>
        <w:t>🎯 快速开始</w:t>
      </w:r>
    </w:p>
    <w:p/>
    <w:p>
      <w:pPr>
        <w:pStyle w:val="Heading3"/>
      </w:pPr>
      <w:r>
        <w:t>创建订单</w:t>
      </w:r>
    </w:p>
    <w:p/>
    <w:p>
      <w:pPr>
        <w:shd w:fill="F5F5F5" w:val="clear"/>
        <w:pBdr>
          <w:left w:val="single" w:sz="8" w:color="DDDDDD"/>
          <w:right w:val="single" w:sz="8" w:color="DDDDDD"/>
          <w:top w:val="single" w:sz="8" w:color="DDDDDD"/>
          <w:bottom w:val="single" w:sz="8" w:color="DDDDDD"/>
        </w:pBdr>
      </w:pPr>
      <w:r>
        <w:rPr>
          <w:b/>
          <w:color w:val="646464"/>
        </w:rPr>
        <w:t>// php</w:t>
        <w:br/>
      </w:r>
      <w:r>
        <w:rPr>
          <w:rStyle w:val="CodeChar"/>
        </w:rPr>
        <w:t>&lt;?php</w:t>
        <w:br/>
      </w:r>
      <w:r>
        <w:rPr>
          <w:rStyle w:val="CodeChar"/>
        </w:rPr>
        <w:t>require_once 'config.php';</w:t>
        <w:br/>
      </w:r>
      <w:r>
        <w:rPr>
          <w:rStyle w:val="CodeChar"/>
        </w:rPr>
        <w:t>require_once 'RsaHelper.php';</w:t>
        <w:br/>
      </w:r>
      <w:r>
        <w:rPr>
          <w:rStyle w:val="CodeChar"/>
        </w:rPr>
        <w:br/>
      </w:r>
      <w:r>
        <w:rPr>
          <w:rStyle w:val="CodeChar"/>
        </w:rPr>
        <w:t>$config = require 'config.php';</w:t>
        <w:br/>
      </w:r>
      <w:r>
        <w:rPr>
          <w:rStyle w:val="CodeChar"/>
        </w:rPr>
        <w:br/>
      </w:r>
      <w:r>
        <w:rPr>
          <w:rStyle w:val="CodeChar"/>
        </w:rPr>
        <w:t>// 订单参数</w:t>
        <w:br/>
      </w:r>
      <w:r>
        <w:rPr>
          <w:rStyle w:val="CodeChar"/>
        </w:rPr>
        <w:t>$orderData = [</w:t>
        <w:br/>
      </w:r>
      <w:r>
        <w:rPr>
          <w:rStyle w:val="CodeChar"/>
        </w:rPr>
        <w:t xml:space="preserve">    'method' =&gt; 'web',                    // 接口类型</w:t>
        <w:br/>
      </w:r>
      <w:r>
        <w:rPr>
          <w:rStyle w:val="CodeChar"/>
        </w:rPr>
        <w:t xml:space="preserve">    'device' =&gt; 'pc',                     // 设备类型</w:t>
        <w:br/>
      </w:r>
      <w:r>
        <w:rPr>
          <w:rStyle w:val="CodeChar"/>
        </w:rPr>
        <w:t xml:space="preserve">    'type' =&gt; 'USDT_TRC20',               // 支付方式</w:t>
        <w:br/>
      </w:r>
      <w:r>
        <w:rPr>
          <w:rStyle w:val="CodeChar"/>
        </w:rPr>
        <w:t xml:space="preserve">    'out_trade_no' =&gt; 'ORDER' . time(),  // 订单号</w:t>
        <w:br/>
      </w:r>
      <w:r>
        <w:rPr>
          <w:rStyle w:val="CodeChar"/>
        </w:rPr>
        <w:t xml:space="preserve">    'name' =&gt; '商品名称',                 // 商品名</w:t>
        <w:br/>
      </w:r>
      <w:r>
        <w:rPr>
          <w:rStyle w:val="CodeChar"/>
        </w:rPr>
        <w:t xml:space="preserve">    'money' =&gt; '100.00',                  // 金额</w:t>
        <w:br/>
      </w:r>
      <w:r>
        <w:rPr>
          <w:rStyle w:val="CodeChar"/>
        </w:rPr>
        <w:t>];</w:t>
        <w:br/>
      </w:r>
      <w:r>
        <w:rPr>
          <w:rStyle w:val="CodeChar"/>
        </w:rPr>
        <w:br/>
      </w:r>
      <w:r>
        <w:rPr>
          <w:rStyle w:val="CodeChar"/>
        </w:rPr>
        <w:t>// 构建请求参数</w:t>
        <w:br/>
      </w:r>
      <w:r>
        <w:rPr>
          <w:rStyle w:val="CodeChar"/>
        </w:rPr>
        <w:t>$params = [</w:t>
        <w:br/>
      </w:r>
      <w:r>
        <w:rPr>
          <w:rStyle w:val="CodeChar"/>
        </w:rPr>
        <w:t xml:space="preserve">    'pid' =&gt; $config['pid'],</w:t>
        <w:br/>
      </w:r>
      <w:r>
        <w:rPr>
          <w:rStyle w:val="CodeChar"/>
        </w:rPr>
        <w:t xml:space="preserve">    'method' =&gt; $orderData['method'],</w:t>
        <w:br/>
      </w:r>
      <w:r>
        <w:rPr>
          <w:rStyle w:val="CodeChar"/>
        </w:rPr>
        <w:t xml:space="preserve">    'type' =&gt; $orderData['type'],</w:t>
        <w:br/>
      </w:r>
      <w:r>
        <w:rPr>
          <w:rStyle w:val="CodeChar"/>
        </w:rPr>
        <w:t xml:space="preserve">    'out_trade_no' =&gt; $orderData['out_trade_no'],</w:t>
        <w:br/>
      </w:r>
      <w:r>
        <w:rPr>
          <w:rStyle w:val="CodeChar"/>
        </w:rPr>
        <w:t xml:space="preserve">    'notify_url' =&gt; $config['notify_url'],</w:t>
        <w:br/>
      </w:r>
      <w:r>
        <w:rPr>
          <w:rStyle w:val="CodeChar"/>
        </w:rPr>
        <w:t xml:space="preserve">    'return_url' =&gt; $config['return_url'],</w:t>
        <w:br/>
      </w:r>
      <w:r>
        <w:rPr>
          <w:rStyle w:val="CodeChar"/>
        </w:rPr>
        <w:t xml:space="preserve">    'name' =&gt; $orderData['name'],</w:t>
        <w:br/>
      </w:r>
      <w:r>
        <w:rPr>
          <w:rStyle w:val="CodeChar"/>
        </w:rPr>
        <w:t xml:space="preserve">    'money' =&gt; $orderData['money'],</w:t>
        <w:br/>
      </w:r>
      <w:r>
        <w:rPr>
          <w:rStyle w:val="CodeChar"/>
        </w:rPr>
        <w:t xml:space="preserve">    'clientip' =&gt; '127.0.0.1',</w:t>
        <w:br/>
      </w:r>
      <w:r>
        <w:rPr>
          <w:rStyle w:val="CodeChar"/>
        </w:rPr>
        <w:t xml:space="preserve">    'timestamp' =&gt; RsaHelper::getTimestamp(),</w:t>
        <w:br/>
      </w:r>
      <w:r>
        <w:rPr>
          <w:rStyle w:val="CodeChar"/>
        </w:rPr>
        <w:t>];</w:t>
        <w:br/>
      </w:r>
      <w:r>
        <w:rPr>
          <w:rStyle w:val="CodeChar"/>
        </w:rPr>
        <w:br/>
      </w:r>
      <w:r>
        <w:rPr>
          <w:rStyle w:val="CodeChar"/>
        </w:rPr>
        <w:t>// 生成签名</w:t>
        <w:br/>
      </w:r>
      <w:r>
        <w:rPr>
          <w:rStyle w:val="CodeChar"/>
        </w:rPr>
        <w:t>$params['sign'] = RsaHelper::generateSign($params, $config['private_key']);</w:t>
        <w:br/>
      </w:r>
      <w:r>
        <w:rPr>
          <w:rStyle w:val="CodeChar"/>
        </w:rPr>
        <w:t>$params['sign_type'] = 'RSA';</w:t>
        <w:br/>
      </w:r>
      <w:r>
        <w:rPr>
          <w:rStyle w:val="CodeChar"/>
        </w:rPr>
        <w:br/>
      </w:r>
      <w:r>
        <w:rPr>
          <w:rStyle w:val="CodeChar"/>
        </w:rPr>
        <w:t>// 发送请求...</w:t>
        <w:br/>
      </w:r>
    </w:p>
    <w:p/>
    <w:p>
      <w:pPr>
        <w:pStyle w:val="Heading3"/>
      </w:pPr>
      <w:r>
        <w:t>查询订单</w:t>
      </w:r>
    </w:p>
    <w:p/>
    <w:p>
      <w:pPr>
        <w:shd w:fill="F5F5F5" w:val="clear"/>
        <w:pBdr>
          <w:left w:val="single" w:sz="8" w:color="DDDDDD"/>
          <w:right w:val="single" w:sz="8" w:color="DDDDDD"/>
          <w:top w:val="single" w:sz="8" w:color="DDDDDD"/>
          <w:bottom w:val="single" w:sz="8" w:color="DDDDDD"/>
        </w:pBdr>
      </w:pPr>
      <w:r>
        <w:rPr>
          <w:b/>
          <w:color w:val="646464"/>
        </w:rPr>
        <w:t>// php</w:t>
        <w:br/>
      </w:r>
      <w:r>
        <w:rPr>
          <w:rStyle w:val="CodeChar"/>
        </w:rPr>
        <w:t>&lt;?php</w:t>
        <w:br/>
      </w:r>
      <w:r>
        <w:rPr>
          <w:rStyle w:val="CodeChar"/>
        </w:rPr>
        <w:t>require_once 'config.php';</w:t>
        <w:br/>
      </w:r>
      <w:r>
        <w:rPr>
          <w:rStyle w:val="CodeChar"/>
        </w:rPr>
        <w:t>require_once 'RsaHelper.php';</w:t>
        <w:br/>
      </w:r>
      <w:r>
        <w:rPr>
          <w:rStyle w:val="CodeChar"/>
        </w:rPr>
        <w:br/>
      </w:r>
      <w:r>
        <w:rPr>
          <w:rStyle w:val="CodeChar"/>
        </w:rPr>
        <w:t>$config = require 'config.php';</w:t>
        <w:br/>
      </w:r>
      <w:r>
        <w:rPr>
          <w:rStyle w:val="CodeChar"/>
        </w:rPr>
        <w:br/>
      </w:r>
      <w:r>
        <w:rPr>
          <w:rStyle w:val="CodeChar"/>
        </w:rPr>
        <w:t>// 查询参数</w:t>
        <w:br/>
      </w:r>
      <w:r>
        <w:rPr>
          <w:rStyle w:val="CodeChar"/>
        </w:rPr>
        <w:t>$params = [</w:t>
        <w:br/>
      </w:r>
      <w:r>
        <w:rPr>
          <w:rStyle w:val="CodeChar"/>
        </w:rPr>
        <w:t xml:space="preserve">    'pid' =&gt; $config['pid'],</w:t>
        <w:br/>
      </w:r>
      <w:r>
        <w:rPr>
          <w:rStyle w:val="CodeChar"/>
        </w:rPr>
        <w:t xml:space="preserve">    'out_trade_no' =&gt; 'ORDER123456',     // 商户订单号</w:t>
        <w:br/>
      </w:r>
      <w:r>
        <w:rPr>
          <w:rStyle w:val="CodeChar"/>
        </w:rPr>
        <w:t xml:space="preserve">    'timestamp' =&gt; RsaHelper::getTimestamp(),</w:t>
        <w:br/>
      </w:r>
      <w:r>
        <w:rPr>
          <w:rStyle w:val="CodeChar"/>
        </w:rPr>
        <w:t>];</w:t>
        <w:br/>
      </w:r>
      <w:r>
        <w:rPr>
          <w:rStyle w:val="CodeChar"/>
        </w:rPr>
        <w:br/>
      </w:r>
      <w:r>
        <w:rPr>
          <w:rStyle w:val="CodeChar"/>
        </w:rPr>
        <w:t>// 生成签名</w:t>
        <w:br/>
      </w:r>
      <w:r>
        <w:rPr>
          <w:rStyle w:val="CodeChar"/>
        </w:rPr>
        <w:t>$params['sign'] = RsaHelper::generateSign($params, $config['private_key']);</w:t>
        <w:br/>
      </w:r>
      <w:r>
        <w:rPr>
          <w:rStyle w:val="CodeChar"/>
        </w:rPr>
        <w:t>$params['sign_type'] = 'RSA';</w:t>
        <w:br/>
      </w:r>
      <w:r>
        <w:rPr>
          <w:rStyle w:val="CodeChar"/>
        </w:rPr>
        <w:br/>
      </w:r>
      <w:r>
        <w:rPr>
          <w:rStyle w:val="CodeChar"/>
        </w:rPr>
        <w:t>// 发送请求...</w:t>
        <w:br/>
      </w:r>
    </w:p>
    <w:p/>
    <w:p>
      <w:pPr>
        <w:pStyle w:val="Heading2"/>
      </w:pPr>
      <w:r>
        <w:t>📁 文件说明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  <w:shd w:fill="F2F2F2" w:val="clear"/>
          </w:tcPr>
          <w:p>
            <w:pPr>
              <w:jc w:val="left"/>
            </w:pPr>
            <w:r>
              <w:rPr>
                <w:b/>
              </w:rPr>
              <w:t>文</w:t>
            </w:r>
            <w:r>
              <w:rPr>
                <w:b/>
              </w:rPr>
              <w:t>件</w:t>
            </w:r>
          </w:p>
        </w:tc>
        <w:tc>
          <w:tcPr>
            <w:tcW w:type="dxa" w:w="4156"/>
            <w:shd w:fill="F2F2F2" w:val="clear"/>
          </w:tcPr>
          <w:p>
            <w:pPr>
              <w:jc w:val="left"/>
            </w:pPr>
            <w:r>
              <w:rPr>
                <w:b/>
              </w:rPr>
              <w:t>说</w:t>
            </w:r>
            <w:r>
              <w:rPr>
                <w:b/>
              </w:rPr>
              <w:t>明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rPr>
                <w:rStyle w:val="CodeChar"/>
              </w:rPr>
              <w:t>config.php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配</w:t>
            </w:r>
            <w:r>
              <w:t>置</w:t>
            </w:r>
            <w:r>
              <w:t>文</w:t>
            </w:r>
            <w:r>
              <w:t>件</w:t>
            </w:r>
            <w:r>
              <w:t>，</w:t>
            </w:r>
            <w:r>
              <w:t>包</w:t>
            </w:r>
            <w:r>
              <w:t>含</w:t>
            </w:r>
            <w:r>
              <w:t>商</w:t>
            </w:r>
            <w:r>
              <w:t>户</w:t>
            </w:r>
            <w:r>
              <w:t>I</w:t>
            </w:r>
            <w:r>
              <w:t>D</w:t>
            </w:r>
            <w:r>
              <w:t>、</w:t>
            </w:r>
            <w:r>
              <w:t>私</w:t>
            </w:r>
            <w:r>
              <w:t>钥</w:t>
            </w:r>
            <w:r>
              <w:t>、</w:t>
            </w:r>
            <w:r>
              <w:t>公</w:t>
            </w:r>
            <w:r>
              <w:t>钥</w:t>
            </w:r>
            <w:r>
              <w:t>等</w:t>
            </w:r>
            <w:r>
              <w:t>配</w:t>
            </w:r>
            <w:r>
              <w:t>置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rPr>
                <w:rStyle w:val="CodeChar"/>
              </w:rPr>
              <w:t>RsaHelper.php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R</w:t>
            </w:r>
            <w:r>
              <w:t>S</w:t>
            </w:r>
            <w:r>
              <w:t>A</w:t>
            </w:r>
            <w:r>
              <w:t>签</w:t>
            </w:r>
            <w:r>
              <w:t>名</w:t>
            </w:r>
            <w:r>
              <w:t>验</w:t>
            </w:r>
            <w:r>
              <w:t>签</w:t>
            </w:r>
            <w:r>
              <w:t>工</w:t>
            </w:r>
            <w:r>
              <w:t>具</w:t>
            </w:r>
            <w:r>
              <w:t>类</w:t>
            </w:r>
            <w:r>
              <w:t>，</w:t>
            </w:r>
            <w:r>
              <w:t>处</w:t>
            </w:r>
            <w:r>
              <w:t>理</w:t>
            </w:r>
            <w:r>
              <w:t>签</w:t>
            </w:r>
            <w:r>
              <w:t>名</w:t>
            </w:r>
            <w:r>
              <w:t>相</w:t>
            </w:r>
            <w:r>
              <w:t>关</w:t>
            </w:r>
            <w:r>
              <w:t>逻</w:t>
            </w:r>
            <w:r>
              <w:t>辑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rPr>
                <w:rStyle w:val="CodeChar"/>
              </w:rPr>
              <w:t>create_order.php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创</w:t>
            </w:r>
            <w:r>
              <w:t>建</w:t>
            </w:r>
            <w:r>
              <w:t>订</w:t>
            </w:r>
            <w:r>
              <w:t>单</w:t>
            </w:r>
            <w:r>
              <w:t>示</w:t>
            </w:r>
            <w:r>
              <w:t>例</w:t>
            </w:r>
            <w:r>
              <w:t>，</w:t>
            </w:r>
            <w:r>
              <w:t>演</w:t>
            </w:r>
            <w:r>
              <w:t>示</w:t>
            </w:r>
            <w:r>
              <w:t>统</w:t>
            </w:r>
            <w:r>
              <w:t>一</w:t>
            </w:r>
            <w:r>
              <w:t>下</w:t>
            </w:r>
            <w:r>
              <w:t>单</w:t>
            </w:r>
            <w:r>
              <w:t>接</w:t>
            </w:r>
            <w:r>
              <w:t>口</w:t>
            </w:r>
            <w:r>
              <w:t>调</w:t>
            </w:r>
            <w:r>
              <w:t>用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rPr>
                <w:rStyle w:val="CodeChar"/>
              </w:rPr>
              <w:t>query_order.php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查</w:t>
            </w:r>
            <w:r>
              <w:t>询</w:t>
            </w:r>
            <w:r>
              <w:t>订</w:t>
            </w:r>
            <w:r>
              <w:t>单</w:t>
            </w:r>
            <w:r>
              <w:t>示</w:t>
            </w:r>
            <w:r>
              <w:t>例</w:t>
            </w:r>
            <w:r>
              <w:t>，</w:t>
            </w:r>
            <w:r>
              <w:t>演</w:t>
            </w:r>
            <w:r>
              <w:t>示</w:t>
            </w:r>
            <w:r>
              <w:t>订</w:t>
            </w:r>
            <w:r>
              <w:t>单</w:t>
            </w:r>
            <w:r>
              <w:t>查</w:t>
            </w:r>
            <w:r>
              <w:t>询</w:t>
            </w:r>
            <w:r>
              <w:t>接</w:t>
            </w:r>
            <w:r>
              <w:t>口</w:t>
            </w:r>
            <w:r>
              <w:t>调</w:t>
            </w:r>
            <w:r>
              <w:t>用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rPr>
                <w:rStyle w:val="CodeChar"/>
              </w:rPr>
              <w:t>notify.php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异</w:t>
            </w:r>
            <w:r>
              <w:t>步</w:t>
            </w:r>
            <w:r>
              <w:t>通</w:t>
            </w:r>
            <w:r>
              <w:t>知</w:t>
            </w:r>
            <w:r>
              <w:t>处</w:t>
            </w:r>
            <w:r>
              <w:t>理</w:t>
            </w:r>
            <w:r>
              <w:t>，</w:t>
            </w:r>
            <w:r>
              <w:t>接</w:t>
            </w:r>
            <w:r>
              <w:t>收</w:t>
            </w:r>
            <w:r>
              <w:t>并</w:t>
            </w:r>
            <w:r>
              <w:t>处</w:t>
            </w:r>
            <w:r>
              <w:t>理</w:t>
            </w:r>
            <w:r>
              <w:t>支</w:t>
            </w:r>
            <w:r>
              <w:t>付</w:t>
            </w:r>
            <w:r>
              <w:t>平</w:t>
            </w:r>
            <w:r>
              <w:t>台</w:t>
            </w:r>
            <w:r>
              <w:t>的</w:t>
            </w:r>
            <w:r>
              <w:t>回</w:t>
            </w:r>
            <w:r>
              <w:t>调</w:t>
            </w:r>
            <w:r>
              <w:t>通</w:t>
            </w:r>
            <w:r>
              <w:t>知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rPr>
                <w:rStyle w:val="CodeChar"/>
              </w:rPr>
              <w:t>return.php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同</w:t>
            </w:r>
            <w:r>
              <w:t>步</w:t>
            </w:r>
            <w:r>
              <w:t>跳</w:t>
            </w:r>
            <w:r>
              <w:t>转</w:t>
            </w:r>
            <w:r>
              <w:t>处</w:t>
            </w:r>
            <w:r>
              <w:t>理</w:t>
            </w:r>
            <w:r>
              <w:t>，</w:t>
            </w:r>
            <w:r>
              <w:t>展</w:t>
            </w:r>
            <w:r>
              <w:t>示</w:t>
            </w:r>
            <w:r>
              <w:t>支</w:t>
            </w:r>
            <w:r>
              <w:t>付</w:t>
            </w:r>
            <w:r>
              <w:t>结</w:t>
            </w:r>
            <w:r>
              <w:t>果</w:t>
            </w:r>
            <w:r>
              <w:t>页</w:t>
            </w:r>
            <w:r>
              <w:t>面</w:t>
            </w:r>
          </w:p>
        </w:tc>
      </w:tr>
    </w:tbl>
    <w:p/>
    <w:p>
      <w:pPr>
        <w:pStyle w:val="Heading2"/>
      </w:pPr>
      <w:r>
        <w:t>🔌 接口说明</w:t>
      </w:r>
    </w:p>
    <w:p/>
    <w:p>
      <w:pPr>
        <w:pStyle w:val="Heading3"/>
      </w:pPr>
      <w:r>
        <w:t>1. 统一下单接口</w:t>
      </w:r>
    </w:p>
    <w:p/>
    <w:p>
      <w:pPr/>
      <w:r/>
      <w:r>
        <w:rPr>
          <w:b/>
        </w:rPr>
        <w:t>请求地址：</w:t>
      </w:r>
      <w:r>
        <w:t xml:space="preserve"> </w:t>
      </w:r>
      <w:r>
        <w:rPr>
          <w:rStyle w:val="CodeChar"/>
        </w:rPr>
        <w:t>https://pay.uesa.cc/api/pay/create</w:t>
      </w:r>
    </w:p>
    <w:p/>
    <w:p>
      <w:pPr/>
      <w:r/>
      <w:r>
        <w:rPr>
          <w:b/>
        </w:rPr>
        <w:t>请求方式：</w:t>
      </w:r>
      <w:r>
        <w:t xml:space="preserve"> </w:t>
      </w:r>
      <w:r>
        <w:t>P</w:t>
      </w:r>
      <w:r>
        <w:t>O</w:t>
      </w:r>
      <w:r>
        <w:t>S</w:t>
      </w:r>
      <w:r>
        <w:t>T</w:t>
      </w:r>
    </w:p>
    <w:p/>
    <w:p>
      <w:pPr/>
      <w:r/>
      <w:r>
        <w:rPr>
          <w:b/>
        </w:rPr>
        <w:t>必传参数：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71"/>
        <w:gridCol w:w="2771"/>
        <w:gridCol w:w="2771"/>
      </w:tblGrid>
      <w:tr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参</w:t>
            </w:r>
            <w:r>
              <w:rPr>
                <w:b/>
              </w:rPr>
              <w:t>数</w:t>
            </w:r>
            <w:r>
              <w:rPr>
                <w:b/>
              </w:rPr>
              <w:t>名</w:t>
            </w:r>
          </w:p>
        </w:tc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类</w:t>
            </w:r>
            <w:r>
              <w:rPr>
                <w:b/>
              </w:rPr>
              <w:t>型</w:t>
            </w:r>
          </w:p>
        </w:tc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说</w:t>
            </w:r>
            <w:r>
              <w:rPr>
                <w:b/>
              </w:rPr>
              <w:t>明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p</w:t>
            </w:r>
            <w:r>
              <w:t>i</w:t>
            </w:r>
            <w:r>
              <w:t>d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I</w:t>
            </w:r>
            <w:r>
              <w:t>n</w:t>
            </w:r>
            <w:r>
              <w:t>t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户</w:t>
            </w:r>
            <w:r>
              <w:t>I</w:t>
            </w:r>
            <w:r>
              <w:t>D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m</w:t>
            </w:r>
            <w:r>
              <w:t>e</w:t>
            </w:r>
            <w:r>
              <w:t>t</w:t>
            </w:r>
            <w:r>
              <w:t>h</w:t>
            </w:r>
            <w:r>
              <w:t>o</w:t>
            </w:r>
            <w:r>
              <w:t>d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接</w:t>
            </w:r>
            <w:r>
              <w:t>口</w:t>
            </w:r>
            <w:r>
              <w:t>类</w:t>
            </w:r>
            <w:r>
              <w:t>型</w:t>
            </w:r>
            <w:r>
              <w:t>：</w:t>
            </w:r>
            <w:r>
              <w:t>w</w:t>
            </w:r>
            <w:r>
              <w:t>e</w:t>
            </w:r>
            <w:r>
              <w:t>b</w:t>
            </w:r>
            <w:r>
              <w:t>/</w:t>
            </w:r>
            <w:r>
              <w:t>j</w:t>
            </w:r>
            <w:r>
              <w:t>u</w:t>
            </w:r>
            <w:r>
              <w:t>m</w:t>
            </w:r>
            <w:r>
              <w:t>p</w:t>
            </w:r>
            <w:r>
              <w:t>/</w:t>
            </w:r>
            <w:r>
              <w:t>j</w:t>
            </w:r>
            <w:r>
              <w:t>s</w:t>
            </w:r>
            <w:r>
              <w:t>a</w:t>
            </w:r>
            <w:r>
              <w:t>p</w:t>
            </w:r>
            <w:r>
              <w:t>i</w:t>
            </w:r>
            <w:r>
              <w:t>/</w:t>
            </w:r>
            <w:r>
              <w:t>a</w:t>
            </w:r>
            <w:r>
              <w:t>p</w:t>
            </w:r>
            <w:r>
              <w:t>p</w:t>
            </w:r>
            <w:r>
              <w:t>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y</w:t>
            </w:r>
            <w:r>
              <w:t>p</w:t>
            </w:r>
            <w:r>
              <w:t>e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支</w:t>
            </w:r>
            <w:r>
              <w:t>付</w:t>
            </w:r>
            <w:r>
              <w:t>方</w:t>
            </w:r>
            <w:r>
              <w:t>式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o</w:t>
            </w:r>
            <w:r>
              <w:t>u</w:t>
            </w:r>
            <w:r>
              <w:t>t</w:t>
            </w:r>
            <w:r>
              <w:rPr>
                <w:i/>
              </w:rPr>
              <w:t>trade</w:t>
            </w:r>
            <w:r>
              <w:t>n</w:t>
            </w:r>
            <w:r>
              <w:t>o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户</w:t>
            </w:r>
            <w:r>
              <w:t>订</w:t>
            </w:r>
            <w:r>
              <w:t>单</w:t>
            </w:r>
            <w:r>
              <w:t>号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n</w:t>
            </w:r>
            <w:r>
              <w:t>o</w:t>
            </w:r>
            <w:r>
              <w:t>t</w:t>
            </w:r>
            <w:r>
              <w:t>i</w:t>
            </w:r>
            <w:r>
              <w:t>f</w:t>
            </w:r>
            <w:r>
              <w:t>y</w:t>
            </w:r>
            <w:r>
              <w:t>_</w:t>
            </w:r>
            <w:r>
              <w:t>u</w:t>
            </w:r>
            <w:r>
              <w:t>r</w:t>
            </w:r>
            <w:r>
              <w:t>l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异</w:t>
            </w:r>
            <w:r>
              <w:t>步</w:t>
            </w:r>
            <w:r>
              <w:t>通</w:t>
            </w:r>
            <w:r>
              <w:t>知</w:t>
            </w:r>
            <w:r>
              <w:t>地</w:t>
            </w:r>
            <w:r>
              <w:t>址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r</w:t>
            </w:r>
            <w:r>
              <w:t>e</w:t>
            </w:r>
            <w:r>
              <w:t>t</w:t>
            </w:r>
            <w:r>
              <w:t>u</w:t>
            </w:r>
            <w:r>
              <w:t>r</w:t>
            </w:r>
            <w:r>
              <w:t>n</w:t>
            </w:r>
            <w:r>
              <w:t>_</w:t>
            </w:r>
            <w:r>
              <w:t>u</w:t>
            </w:r>
            <w:r>
              <w:t>r</w:t>
            </w:r>
            <w:r>
              <w:t>l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同</w:t>
            </w:r>
            <w:r>
              <w:t>步</w:t>
            </w:r>
            <w:r>
              <w:t>跳</w:t>
            </w:r>
            <w:r>
              <w:t>转</w:t>
            </w:r>
            <w:r>
              <w:t>地</w:t>
            </w:r>
            <w:r>
              <w:t>址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n</w:t>
            </w:r>
            <w:r>
              <w:t>a</w:t>
            </w:r>
            <w:r>
              <w:t>m</w:t>
            </w:r>
            <w:r>
              <w:t>e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品</w:t>
            </w:r>
            <w:r>
              <w:t>名</w:t>
            </w:r>
            <w:r>
              <w:t>称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m</w:t>
            </w:r>
            <w:r>
              <w:t>o</w:t>
            </w:r>
            <w:r>
              <w:t>n</w:t>
            </w:r>
            <w:r>
              <w:t>e</w:t>
            </w:r>
            <w:r>
              <w:t>y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金</w:t>
            </w:r>
            <w:r>
              <w:t>额</w:t>
            </w:r>
            <w:r>
              <w:t>（</w:t>
            </w:r>
            <w:r>
              <w:t>元</w:t>
            </w:r>
            <w:r>
              <w:t>，</w:t>
            </w:r>
            <w:r>
              <w:t>最</w:t>
            </w:r>
            <w:r>
              <w:t>多</w:t>
            </w:r>
            <w:r>
              <w:t>2</w:t>
            </w:r>
            <w:r>
              <w:t>位</w:t>
            </w:r>
            <w:r>
              <w:t>小</w:t>
            </w:r>
            <w:r>
              <w:t>数</w:t>
            </w:r>
            <w:r>
              <w:t>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c</w:t>
            </w:r>
            <w:r>
              <w:t>l</w:t>
            </w:r>
            <w:r>
              <w:t>i</w:t>
            </w:r>
            <w:r>
              <w:t>e</w:t>
            </w:r>
            <w:r>
              <w:t>n</w:t>
            </w:r>
            <w:r>
              <w:t>t</w:t>
            </w:r>
            <w:r>
              <w:t>i</w:t>
            </w:r>
            <w:r>
              <w:t>p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用</w:t>
            </w:r>
            <w:r>
              <w:t>户</w:t>
            </w:r>
            <w:r>
              <w:t>I</w:t>
            </w:r>
            <w:r>
              <w:t>P</w:t>
            </w:r>
            <w:r>
              <w:t>地</w:t>
            </w:r>
            <w:r>
              <w:t>址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i</w:t>
            </w:r>
            <w:r>
              <w:t>m</w:t>
            </w:r>
            <w:r>
              <w:t>e</w:t>
            </w:r>
            <w:r>
              <w:t>s</w:t>
            </w:r>
            <w:r>
              <w:t>t</w:t>
            </w:r>
            <w:r>
              <w:t>a</w:t>
            </w:r>
            <w:r>
              <w:t>m</w:t>
            </w:r>
            <w:r>
              <w:t>p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时</w:t>
            </w:r>
            <w:r>
              <w:t>间</w:t>
            </w:r>
            <w:r>
              <w:t>戳</w:t>
            </w:r>
            <w:r>
              <w:t>（</w:t>
            </w:r>
            <w:r>
              <w:t>1</w:t>
            </w:r>
            <w:r>
              <w:t>0</w:t>
            </w:r>
            <w:r>
              <w:t>位</w:t>
            </w:r>
            <w:r>
              <w:t>秒</w:t>
            </w:r>
            <w:r>
              <w:t>级</w:t>
            </w:r>
            <w:r>
              <w:t>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i</w:t>
            </w:r>
            <w:r>
              <w:t>g</w:t>
            </w:r>
            <w:r>
              <w:t>n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签</w:t>
            </w:r>
            <w:r>
              <w:t>名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i</w:t>
            </w:r>
            <w:r>
              <w:t>g</w:t>
            </w:r>
            <w:r>
              <w:t>n</w:t>
            </w:r>
            <w:r>
              <w:t>_</w:t>
            </w:r>
            <w:r>
              <w:t>t</w:t>
            </w:r>
            <w:r>
              <w:t>y</w:t>
            </w:r>
            <w:r>
              <w:t>p</w:t>
            </w:r>
            <w:r>
              <w:t>e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签</w:t>
            </w:r>
            <w:r>
              <w:t>名</w:t>
            </w:r>
            <w:r>
              <w:t>类</w:t>
            </w:r>
            <w:r>
              <w:t>型</w:t>
            </w:r>
            <w:r>
              <w:t>（</w:t>
            </w:r>
            <w:r>
              <w:t>固</w:t>
            </w:r>
            <w:r>
              <w:t>定</w:t>
            </w:r>
            <w:r>
              <w:t>为</w:t>
            </w:r>
            <w:r>
              <w:t>R</w:t>
            </w:r>
            <w:r>
              <w:t>S</w:t>
            </w:r>
            <w:r>
              <w:t>A</w:t>
            </w:r>
            <w:r>
              <w:t>）</w:t>
            </w:r>
          </w:p>
        </w:tc>
      </w:tr>
    </w:tbl>
    <w:p/>
    <w:p>
      <w:pPr>
        <w:pStyle w:val="Heading3"/>
      </w:pPr>
      <w:r>
        <w:t>2. 订单查询接口</w:t>
      </w:r>
    </w:p>
    <w:p/>
    <w:p>
      <w:pPr/>
      <w:r/>
      <w:r>
        <w:rPr>
          <w:b/>
        </w:rPr>
        <w:t>请求地址：</w:t>
      </w:r>
      <w:r>
        <w:t xml:space="preserve"> </w:t>
      </w:r>
      <w:r>
        <w:rPr>
          <w:rStyle w:val="CodeChar"/>
        </w:rPr>
        <w:t>https://pay.uesa.cc/api/pay/query</w:t>
      </w:r>
    </w:p>
    <w:p/>
    <w:p>
      <w:pPr/>
      <w:r/>
      <w:r>
        <w:rPr>
          <w:b/>
        </w:rPr>
        <w:t>请求方式：</w:t>
      </w:r>
      <w:r>
        <w:t xml:space="preserve"> </w:t>
      </w:r>
      <w:r>
        <w:t>P</w:t>
      </w:r>
      <w:r>
        <w:t>O</w:t>
      </w:r>
      <w:r>
        <w:t>S</w:t>
      </w:r>
      <w:r>
        <w:t>T</w:t>
      </w:r>
    </w:p>
    <w:p/>
    <w:p>
      <w:pPr/>
      <w:r/>
      <w:r>
        <w:rPr>
          <w:b/>
        </w:rPr>
        <w:t>必传参数：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71"/>
        <w:gridCol w:w="2771"/>
        <w:gridCol w:w="2771"/>
      </w:tblGrid>
      <w:tr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参</w:t>
            </w:r>
            <w:r>
              <w:rPr>
                <w:b/>
              </w:rPr>
              <w:t>数</w:t>
            </w:r>
            <w:r>
              <w:rPr>
                <w:b/>
              </w:rPr>
              <w:t>名</w:t>
            </w:r>
          </w:p>
        </w:tc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类</w:t>
            </w:r>
            <w:r>
              <w:rPr>
                <w:b/>
              </w:rPr>
              <w:t>型</w:t>
            </w:r>
          </w:p>
        </w:tc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说</w:t>
            </w:r>
            <w:r>
              <w:rPr>
                <w:b/>
              </w:rPr>
              <w:t>明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p</w:t>
            </w:r>
            <w:r>
              <w:t>i</w:t>
            </w:r>
            <w:r>
              <w:t>d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I</w:t>
            </w:r>
            <w:r>
              <w:t>n</w:t>
            </w:r>
            <w:r>
              <w:t>t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户</w:t>
            </w:r>
            <w:r>
              <w:t>I</w:t>
            </w:r>
            <w:r>
              <w:t>D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r</w:t>
            </w:r>
            <w:r>
              <w:t>a</w:t>
            </w:r>
            <w:r>
              <w:t>d</w:t>
            </w:r>
            <w:r>
              <w:t>e</w:t>
            </w:r>
            <w:r>
              <w:t>_</w:t>
            </w:r>
            <w:r>
              <w:t>n</w:t>
            </w:r>
            <w:r>
              <w:t>o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平</w:t>
            </w:r>
            <w:r>
              <w:t>台</w:t>
            </w:r>
            <w:r>
              <w:t>订</w:t>
            </w:r>
            <w:r>
              <w:t>单</w:t>
            </w:r>
            <w:r>
              <w:t>号</w:t>
            </w:r>
            <w:r>
              <w:t>（</w:t>
            </w:r>
            <w:r>
              <w:t>与</w:t>
            </w:r>
            <w:r>
              <w:t>o</w:t>
            </w:r>
            <w:r>
              <w:t>u</w:t>
            </w:r>
            <w:r>
              <w:t>t</w:t>
            </w:r>
            <w:r>
              <w:rPr>
                <w:i/>
              </w:rPr>
              <w:t>trade</w:t>
            </w:r>
            <w:r>
              <w:t>n</w:t>
            </w:r>
            <w:r>
              <w:t>o</w:t>
            </w:r>
            <w:r>
              <w:t>二</w:t>
            </w:r>
            <w:r>
              <w:t>选</w:t>
            </w:r>
            <w:r>
              <w:t>一</w:t>
            </w:r>
            <w:r>
              <w:t>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o</w:t>
            </w:r>
            <w:r>
              <w:t>u</w:t>
            </w:r>
            <w:r>
              <w:t>t</w:t>
            </w:r>
            <w:r>
              <w:rPr>
                <w:i/>
              </w:rPr>
              <w:t>trade</w:t>
            </w:r>
            <w:r>
              <w:t>n</w:t>
            </w:r>
            <w:r>
              <w:t>o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户</w:t>
            </w:r>
            <w:r>
              <w:t>订</w:t>
            </w:r>
            <w:r>
              <w:t>单</w:t>
            </w:r>
            <w:r>
              <w:t>号</w:t>
            </w:r>
            <w:r>
              <w:t>（</w:t>
            </w:r>
            <w:r>
              <w:t>与</w:t>
            </w:r>
            <w:r>
              <w:t>t</w:t>
            </w:r>
            <w:r>
              <w:t>r</w:t>
            </w:r>
            <w:r>
              <w:t>a</w:t>
            </w:r>
            <w:r>
              <w:t>d</w:t>
            </w:r>
            <w:r>
              <w:t>e</w:t>
            </w:r>
            <w:r>
              <w:t>_</w:t>
            </w:r>
            <w:r>
              <w:t>n</w:t>
            </w:r>
            <w:r>
              <w:t>o</w:t>
            </w:r>
            <w:r>
              <w:t>二</w:t>
            </w:r>
            <w:r>
              <w:t>选</w:t>
            </w:r>
            <w:r>
              <w:t>一</w:t>
            </w:r>
            <w:r>
              <w:t>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i</w:t>
            </w:r>
            <w:r>
              <w:t>m</w:t>
            </w:r>
            <w:r>
              <w:t>e</w:t>
            </w:r>
            <w:r>
              <w:t>s</w:t>
            </w:r>
            <w:r>
              <w:t>t</w:t>
            </w:r>
            <w:r>
              <w:t>a</w:t>
            </w:r>
            <w:r>
              <w:t>m</w:t>
            </w:r>
            <w:r>
              <w:t>p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时</w:t>
            </w:r>
            <w:r>
              <w:t>间</w:t>
            </w:r>
            <w:r>
              <w:t>戳</w:t>
            </w:r>
            <w:r>
              <w:t>（</w:t>
            </w:r>
            <w:r>
              <w:t>1</w:t>
            </w:r>
            <w:r>
              <w:t>0</w:t>
            </w:r>
            <w:r>
              <w:t>位</w:t>
            </w:r>
            <w:r>
              <w:t>秒</w:t>
            </w:r>
            <w:r>
              <w:t>级</w:t>
            </w:r>
            <w:r>
              <w:t>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i</w:t>
            </w:r>
            <w:r>
              <w:t>g</w:t>
            </w:r>
            <w:r>
              <w:t>n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签</w:t>
            </w:r>
            <w:r>
              <w:t>名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i</w:t>
            </w:r>
            <w:r>
              <w:t>g</w:t>
            </w:r>
            <w:r>
              <w:t>n</w:t>
            </w:r>
            <w:r>
              <w:t>_</w:t>
            </w:r>
            <w:r>
              <w:t>t</w:t>
            </w:r>
            <w:r>
              <w:t>y</w:t>
            </w:r>
            <w:r>
              <w:t>p</w:t>
            </w:r>
            <w:r>
              <w:t>e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签</w:t>
            </w:r>
            <w:r>
              <w:t>名</w:t>
            </w:r>
            <w:r>
              <w:t>类</w:t>
            </w:r>
            <w:r>
              <w:t>型</w:t>
            </w:r>
            <w:r>
              <w:t>（</w:t>
            </w:r>
            <w:r>
              <w:t>固</w:t>
            </w:r>
            <w:r>
              <w:t>定</w:t>
            </w:r>
            <w:r>
              <w:t>为</w:t>
            </w:r>
            <w:r>
              <w:t>R</w:t>
            </w:r>
            <w:r>
              <w:t>S</w:t>
            </w:r>
            <w:r>
              <w:t>A</w:t>
            </w:r>
            <w:r>
              <w:t>）</w:t>
            </w:r>
          </w:p>
        </w:tc>
      </w:tr>
    </w:tbl>
    <w:p/>
    <w:p>
      <w:pPr>
        <w:pStyle w:val="Heading3"/>
      </w:pPr>
      <w:r>
        <w:t>3. 支付结果通知</w:t>
      </w:r>
    </w:p>
    <w:p/>
    <w:p>
      <w:pPr/>
      <w:r/>
      <w:r>
        <w:rPr>
          <w:b/>
        </w:rPr>
        <w:t>通知方式：</w:t>
      </w:r>
      <w:r>
        <w:t xml:space="preserve"> </w:t>
      </w:r>
      <w:r>
        <w:t>G</w:t>
      </w:r>
      <w:r>
        <w:t>E</w:t>
      </w:r>
      <w:r>
        <w:t>T</w:t>
      </w:r>
    </w:p>
    <w:p/>
    <w:p>
      <w:pPr/>
      <w:r/>
      <w:r>
        <w:rPr>
          <w:b/>
        </w:rPr>
        <w:t>通知参数：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71"/>
        <w:gridCol w:w="2771"/>
        <w:gridCol w:w="2771"/>
      </w:tblGrid>
      <w:tr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参</w:t>
            </w:r>
            <w:r>
              <w:rPr>
                <w:b/>
              </w:rPr>
              <w:t>数</w:t>
            </w:r>
            <w:r>
              <w:rPr>
                <w:b/>
              </w:rPr>
              <w:t>名</w:t>
            </w:r>
          </w:p>
        </w:tc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类</w:t>
            </w:r>
            <w:r>
              <w:rPr>
                <w:b/>
              </w:rPr>
              <w:t>型</w:t>
            </w:r>
          </w:p>
        </w:tc>
        <w:tc>
          <w:tcPr>
            <w:tcW w:type="dxa" w:w="2771"/>
            <w:shd w:fill="F2F2F2" w:val="clear"/>
          </w:tcPr>
          <w:p>
            <w:pPr>
              <w:jc w:val="left"/>
            </w:pPr>
            <w:r>
              <w:rPr>
                <w:b/>
              </w:rPr>
              <w:t>说</w:t>
            </w:r>
            <w:r>
              <w:rPr>
                <w:b/>
              </w:rPr>
              <w:t>明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p</w:t>
            </w:r>
            <w:r>
              <w:t>i</w:t>
            </w:r>
            <w:r>
              <w:t>d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I</w:t>
            </w:r>
            <w:r>
              <w:t>n</w:t>
            </w:r>
            <w:r>
              <w:t>t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户</w:t>
            </w:r>
            <w:r>
              <w:t>I</w:t>
            </w:r>
            <w:r>
              <w:t>D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r</w:t>
            </w:r>
            <w:r>
              <w:t>a</w:t>
            </w:r>
            <w:r>
              <w:t>d</w:t>
            </w:r>
            <w:r>
              <w:t>e</w:t>
            </w:r>
            <w:r>
              <w:t>_</w:t>
            </w:r>
            <w:r>
              <w:t>n</w:t>
            </w:r>
            <w:r>
              <w:t>o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平</w:t>
            </w:r>
            <w:r>
              <w:t>台</w:t>
            </w:r>
            <w:r>
              <w:t>订</w:t>
            </w:r>
            <w:r>
              <w:t>单</w:t>
            </w:r>
            <w:r>
              <w:t>号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o</w:t>
            </w:r>
            <w:r>
              <w:t>u</w:t>
            </w:r>
            <w:r>
              <w:t>t</w:t>
            </w:r>
            <w:r>
              <w:rPr>
                <w:i/>
              </w:rPr>
              <w:t>trade</w:t>
            </w:r>
            <w:r>
              <w:t>n</w:t>
            </w:r>
            <w:r>
              <w:t>o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商</w:t>
            </w:r>
            <w:r>
              <w:t>户</w:t>
            </w:r>
            <w:r>
              <w:t>订</w:t>
            </w:r>
            <w:r>
              <w:t>单</w:t>
            </w:r>
            <w:r>
              <w:t>号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r</w:t>
            </w:r>
            <w:r>
              <w:t>a</w:t>
            </w:r>
            <w:r>
              <w:t>d</w:t>
            </w:r>
            <w:r>
              <w:t>e</w:t>
            </w:r>
            <w:r>
              <w:t>_</w:t>
            </w:r>
            <w:r>
              <w:t>s</w:t>
            </w:r>
            <w:r>
              <w:t>t</w:t>
            </w:r>
            <w:r>
              <w:t>a</w:t>
            </w:r>
            <w:r>
              <w:t>t</w:t>
            </w:r>
            <w:r>
              <w:t>u</w:t>
            </w:r>
            <w:r>
              <w:t>s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交</w:t>
            </w:r>
            <w:r>
              <w:t>易</w:t>
            </w:r>
            <w:r>
              <w:t>状</w:t>
            </w:r>
            <w:r>
              <w:t>态</w:t>
            </w:r>
            <w:r>
              <w:t>（</w:t>
            </w:r>
            <w:r>
              <w:t>T</w:t>
            </w:r>
            <w:r>
              <w:t>R</w:t>
            </w:r>
            <w:r>
              <w:t>A</w:t>
            </w:r>
            <w:r>
              <w:t>D</w:t>
            </w:r>
            <w:r>
              <w:t>E</w:t>
            </w:r>
            <w:r>
              <w:t>_</w:t>
            </w:r>
            <w:r>
              <w:t>S</w:t>
            </w:r>
            <w:r>
              <w:t>U</w:t>
            </w:r>
            <w:r>
              <w:t>C</w:t>
            </w:r>
            <w:r>
              <w:t>C</w:t>
            </w:r>
            <w:r>
              <w:t>E</w:t>
            </w:r>
            <w:r>
              <w:t>S</w:t>
            </w:r>
            <w:r>
              <w:t>S</w:t>
            </w:r>
            <w:r>
              <w:t>）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m</w:t>
            </w:r>
            <w:r>
              <w:t>o</w:t>
            </w:r>
            <w:r>
              <w:t>n</w:t>
            </w:r>
            <w:r>
              <w:t>e</w:t>
            </w:r>
            <w:r>
              <w:t>y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订</w:t>
            </w:r>
            <w:r>
              <w:t>单</w:t>
            </w:r>
            <w:r>
              <w:t>金</w:t>
            </w:r>
            <w:r>
              <w:t>额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y</w:t>
            </w:r>
            <w:r>
              <w:t>p</w:t>
            </w:r>
            <w:r>
              <w:t>e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支</w:t>
            </w:r>
            <w:r>
              <w:t>付</w:t>
            </w:r>
            <w:r>
              <w:t>方</w:t>
            </w:r>
            <w:r>
              <w:t>式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t</w:t>
            </w:r>
            <w:r>
              <w:t>i</w:t>
            </w:r>
            <w:r>
              <w:t>m</w:t>
            </w:r>
            <w:r>
              <w:t>e</w:t>
            </w:r>
            <w:r>
              <w:t>s</w:t>
            </w:r>
            <w:r>
              <w:t>t</w:t>
            </w:r>
            <w:r>
              <w:t>a</w:t>
            </w:r>
            <w:r>
              <w:t>m</w:t>
            </w:r>
            <w:r>
              <w:t>p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时</w:t>
            </w:r>
            <w:r>
              <w:t>间</w:t>
            </w:r>
            <w:r>
              <w:t>戳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i</w:t>
            </w:r>
            <w:r>
              <w:t>g</w:t>
            </w:r>
            <w:r>
              <w:t>n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签</w:t>
            </w:r>
            <w:r>
              <w:t>名</w:t>
            </w:r>
          </w:p>
        </w:tc>
      </w:tr>
      <w:tr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i</w:t>
            </w:r>
            <w:r>
              <w:t>g</w:t>
            </w:r>
            <w:r>
              <w:t>n</w:t>
            </w:r>
            <w:r>
              <w:t>_</w:t>
            </w:r>
            <w:r>
              <w:t>t</w:t>
            </w:r>
            <w:r>
              <w:t>y</w:t>
            </w:r>
            <w:r>
              <w:t>p</w:t>
            </w:r>
            <w:r>
              <w:t>e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S</w:t>
            </w:r>
            <w:r>
              <w:t>t</w:t>
            </w:r>
            <w:r>
              <w:t>r</w:t>
            </w:r>
            <w:r>
              <w:t>i</w:t>
            </w:r>
            <w:r>
              <w:t>n</w:t>
            </w:r>
            <w:r>
              <w:t>g</w:t>
            </w:r>
          </w:p>
        </w:tc>
        <w:tc>
          <w:tcPr>
            <w:tcW w:type="dxa" w:w="2771"/>
          </w:tcPr>
          <w:p>
            <w:pPr>
              <w:jc w:val="left"/>
            </w:pPr>
            <w:r>
              <w:t>签</w:t>
            </w:r>
            <w:r>
              <w:t>名</w:t>
            </w:r>
            <w:r>
              <w:t>类</w:t>
            </w:r>
            <w:r>
              <w:t>型</w:t>
            </w:r>
          </w:p>
        </w:tc>
      </w:tr>
    </w:tbl>
    <w:p/>
    <w:p>
      <w:pPr/>
      <w:r/>
      <w:r>
        <w:rPr>
          <w:b/>
        </w:rPr>
        <w:t>返回说明：</w:t>
      </w:r>
      <w:r>
        <w:t xml:space="preserve"> </w:t>
      </w:r>
      <w:r>
        <w:t>处</w:t>
      </w:r>
      <w:r>
        <w:t>理</w:t>
      </w:r>
      <w:r>
        <w:t>成</w:t>
      </w:r>
      <w:r>
        <w:t>功</w:t>
      </w:r>
      <w:r>
        <w:t>后</w:t>
      </w:r>
      <w:r>
        <w:t>需</w:t>
      </w:r>
      <w:r>
        <w:t>返</w:t>
      </w:r>
      <w:r>
        <w:t>回</w:t>
      </w:r>
      <w:r>
        <w:t>字</w:t>
      </w:r>
      <w:r>
        <w:t>符</w:t>
      </w:r>
      <w:r>
        <w:t>串</w:t>
      </w:r>
      <w:r>
        <w:t xml:space="preserve"> </w:t>
      </w:r>
      <w:r>
        <w:rPr>
          <w:rStyle w:val="CodeChar"/>
        </w:rPr>
        <w:t>success</w:t>
      </w:r>
    </w:p>
    <w:p/>
    <w:p>
      <w:pPr>
        <w:pStyle w:val="Heading2"/>
      </w:pPr>
      <w:r>
        <w:t>🔐 签名算法</w:t>
      </w:r>
    </w:p>
    <w:p/>
    <w:p>
      <w:pPr>
        <w:pStyle w:val="Heading3"/>
      </w:pPr>
      <w:r>
        <w:t>签名步骤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1. </w:t>
      </w:r>
      <w:r>
        <w:t>获</w:t>
      </w:r>
      <w:r>
        <w:t>取</w:t>
      </w:r>
      <w:r>
        <w:t>所</w:t>
      </w:r>
      <w:r>
        <w:t>有</w:t>
      </w:r>
      <w:r>
        <w:t>非</w:t>
      </w:r>
      <w:r>
        <w:t>空</w:t>
      </w:r>
      <w:r>
        <w:t>请</w:t>
      </w:r>
      <w:r>
        <w:t>求</w:t>
      </w:r>
      <w:r>
        <w:t>参</w:t>
      </w:r>
      <w:r>
        <w:t>数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2. </w:t>
      </w:r>
      <w:r>
        <w:t>剔</w:t>
      </w:r>
      <w:r>
        <w:t>除</w:t>
      </w:r>
      <w:r>
        <w:t xml:space="preserve"> </w:t>
      </w:r>
      <w:r>
        <w:rPr>
          <w:rStyle w:val="CodeChar"/>
        </w:rPr>
        <w:t>sign</w:t>
      </w:r>
      <w:r>
        <w:t xml:space="preserve"> </w:t>
      </w:r>
      <w:r>
        <w:t>和</w:t>
      </w:r>
      <w:r>
        <w:t xml:space="preserve"> </w:t>
      </w:r>
      <w:r>
        <w:rPr>
          <w:rStyle w:val="CodeChar"/>
        </w:rPr>
        <w:t>sign_type</w:t>
      </w:r>
      <w:r>
        <w:t xml:space="preserve"> </w:t>
      </w:r>
      <w:r>
        <w:t>字</w:t>
      </w:r>
      <w:r>
        <w:t>段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3. </w:t>
      </w:r>
      <w:r>
        <w:t>按</w:t>
      </w:r>
      <w:r>
        <w:t>键</w:t>
      </w:r>
      <w:r>
        <w:t>名</w:t>
      </w:r>
      <w:r>
        <w:t>A</w:t>
      </w:r>
      <w:r>
        <w:t>S</w:t>
      </w:r>
      <w:r>
        <w:t>C</w:t>
      </w:r>
      <w:r>
        <w:t>I</w:t>
      </w:r>
      <w:r>
        <w:t>I</w:t>
      </w:r>
      <w:r>
        <w:t>码</w:t>
      </w:r>
      <w:r>
        <w:t>升</w:t>
      </w:r>
      <w:r>
        <w:t>序</w:t>
      </w:r>
      <w:r>
        <w:t>排</w:t>
      </w:r>
      <w:r>
        <w:t>序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4. </w:t>
      </w:r>
      <w:r>
        <w:t>组</w:t>
      </w:r>
      <w:r>
        <w:t>合</w:t>
      </w:r>
      <w:r>
        <w:t>成</w:t>
      </w:r>
      <w:r>
        <w:t>"</w:t>
      </w:r>
      <w:r>
        <w:t>参</w:t>
      </w:r>
      <w:r>
        <w:t>数</w:t>
      </w:r>
      <w:r>
        <w:t>=</w:t>
      </w:r>
      <w:r>
        <w:t>参</w:t>
      </w:r>
      <w:r>
        <w:t>数</w:t>
      </w:r>
      <w:r>
        <w:t>值</w:t>
      </w:r>
      <w:r>
        <w:t>"</w:t>
      </w:r>
      <w:r>
        <w:t>格</w:t>
      </w:r>
      <w:r>
        <w:t>式</w:t>
      </w:r>
      <w:r>
        <w:t>，</w:t>
      </w:r>
      <w:r>
        <w:t>用</w:t>
      </w:r>
      <w:r>
        <w:t xml:space="preserve"> </w:t>
      </w:r>
      <w:r>
        <w:rPr>
          <w:rStyle w:val="CodeChar"/>
        </w:rPr>
        <w:t>&amp;</w:t>
      </w:r>
      <w:r>
        <w:t xml:space="preserve"> </w:t>
      </w:r>
      <w:r>
        <w:t>连</w:t>
      </w:r>
      <w:r>
        <w:t>接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5. </w:t>
      </w:r>
      <w:r>
        <w:t>使</w:t>
      </w:r>
      <w:r>
        <w:t>用</w:t>
      </w:r>
      <w:r>
        <w:t>商</w:t>
      </w:r>
      <w:r>
        <w:t>户</w:t>
      </w:r>
      <w:r>
        <w:t>私</w:t>
      </w:r>
      <w:r>
        <w:t>钥</w:t>
      </w:r>
      <w:r>
        <w:t>进</w:t>
      </w:r>
      <w:r>
        <w:t>行</w:t>
      </w:r>
      <w:r>
        <w:t>S</w:t>
      </w:r>
      <w:r>
        <w:t>H</w:t>
      </w:r>
      <w:r>
        <w:t>A</w:t>
      </w:r>
      <w:r>
        <w:t>2</w:t>
      </w:r>
      <w:r>
        <w:t>5</w:t>
      </w:r>
      <w:r>
        <w:t>6</w:t>
      </w:r>
      <w:r>
        <w:t>W</w:t>
      </w:r>
      <w:r>
        <w:t>i</w:t>
      </w:r>
      <w:r>
        <w:t>t</w:t>
      </w:r>
      <w:r>
        <w:t>h</w:t>
      </w:r>
      <w:r>
        <w:t>R</w:t>
      </w:r>
      <w:r>
        <w:t>S</w:t>
      </w:r>
      <w:r>
        <w:t>A</w:t>
      </w:r>
      <w:r>
        <w:t>签</w:t>
      </w:r>
      <w:r>
        <w:t>名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6. </w:t>
      </w:r>
      <w:r>
        <w:t>对</w:t>
      </w:r>
      <w:r>
        <w:t>签</w:t>
      </w:r>
      <w:r>
        <w:t>名</w:t>
      </w:r>
      <w:r>
        <w:t>结</w:t>
      </w:r>
      <w:r>
        <w:t>果</w:t>
      </w:r>
      <w:r>
        <w:t>进</w:t>
      </w:r>
      <w:r>
        <w:t>行</w:t>
      </w:r>
      <w:r>
        <w:t>B</w:t>
      </w:r>
      <w:r>
        <w:t>a</w:t>
      </w:r>
      <w:r>
        <w:t>s</w:t>
      </w:r>
      <w:r>
        <w:t>e</w:t>
      </w:r>
      <w:r>
        <w:t>6</w:t>
      </w:r>
      <w:r>
        <w:t>4</w:t>
      </w:r>
      <w:r>
        <w:t>编</w:t>
      </w:r>
      <w:r>
        <w:t>码</w:t>
      </w:r>
    </w:p>
    <w:p/>
    <w:p>
      <w:pPr>
        <w:pStyle w:val="Heading3"/>
      </w:pPr>
      <w:r>
        <w:t>验签步骤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1. </w:t>
      </w:r>
      <w:r>
        <w:t>按</w:t>
      </w:r>
      <w:r>
        <w:t>签</w:t>
      </w:r>
      <w:r>
        <w:t>名</w:t>
      </w:r>
      <w:r>
        <w:t>步</w:t>
      </w:r>
      <w:r>
        <w:t>骤</w:t>
      </w:r>
      <w:r>
        <w:t>1</w:t>
      </w:r>
      <w:r>
        <w:t>-</w:t>
      </w:r>
      <w:r>
        <w:t>4</w:t>
      </w:r>
      <w:r>
        <w:t>获</w:t>
      </w:r>
      <w:r>
        <w:t>取</w:t>
      </w:r>
      <w:r>
        <w:t>待</w:t>
      </w:r>
      <w:r>
        <w:t>签</w:t>
      </w:r>
      <w:r>
        <w:t>名</w:t>
      </w:r>
      <w:r>
        <w:t>字</w:t>
      </w:r>
      <w:r>
        <w:t>符</w:t>
      </w:r>
      <w:r>
        <w:t>串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2. </w:t>
      </w:r>
      <w:r>
        <w:t>对</w:t>
      </w:r>
      <w:r>
        <w:t>签</w:t>
      </w:r>
      <w:r>
        <w:t>名</w:t>
      </w:r>
      <w:r>
        <w:t>进</w:t>
      </w:r>
      <w:r>
        <w:t>行</w:t>
      </w:r>
      <w:r>
        <w:t>B</w:t>
      </w:r>
      <w:r>
        <w:t>a</w:t>
      </w:r>
      <w:r>
        <w:t>s</w:t>
      </w:r>
      <w:r>
        <w:t>e</w:t>
      </w:r>
      <w:r>
        <w:t>6</w:t>
      </w:r>
      <w:r>
        <w:t>4</w:t>
      </w:r>
      <w:r>
        <w:t>解</w:t>
      </w:r>
      <w:r>
        <w:t>码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3. </w:t>
      </w:r>
      <w:r>
        <w:t>使</w:t>
      </w:r>
      <w:r>
        <w:t>用</w:t>
      </w:r>
      <w:r>
        <w:t>平</w:t>
      </w:r>
      <w:r>
        <w:t>台</w:t>
      </w:r>
      <w:r>
        <w:t>公</w:t>
      </w:r>
      <w:r>
        <w:t>钥</w:t>
      </w:r>
      <w:r>
        <w:t>进</w:t>
      </w:r>
      <w:r>
        <w:t>行</w:t>
      </w:r>
      <w:r>
        <w:t>R</w:t>
      </w:r>
      <w:r>
        <w:t>S</w:t>
      </w:r>
      <w:r>
        <w:t>A</w:t>
      </w:r>
      <w:r>
        <w:t>验</w:t>
      </w:r>
      <w:r>
        <w:t>签</w:t>
      </w:r>
    </w:p>
    <w:p/>
    <w:p>
      <w:pPr>
        <w:pStyle w:val="Heading3"/>
      </w:pPr>
      <w:r>
        <w:t>签名示例</w:t>
      </w:r>
    </w:p>
    <w:p/>
    <w:p>
      <w:pPr>
        <w:shd w:fill="F5F5F5" w:val="clear"/>
        <w:pBdr>
          <w:left w:val="single" w:sz="8" w:color="DDDDDD"/>
          <w:right w:val="single" w:sz="8" w:color="DDDDDD"/>
          <w:top w:val="single" w:sz="8" w:color="DDDDDD"/>
          <w:bottom w:val="single" w:sz="8" w:color="DDDDDD"/>
        </w:pBdr>
      </w:pPr>
      <w:r>
        <w:rPr>
          <w:b/>
          <w:color w:val="646464"/>
        </w:rPr>
        <w:t>// php</w:t>
        <w:br/>
      </w:r>
      <w:r>
        <w:rPr>
          <w:rStyle w:val="CodeChar"/>
        </w:rPr>
        <w:t>// 参数排序和拼接</w:t>
        <w:br/>
      </w:r>
      <w:r>
        <w:rPr>
          <w:rStyle w:val="CodeChar"/>
        </w:rPr>
        <w:t>$params = [</w:t>
        <w:br/>
      </w:r>
      <w:r>
        <w:rPr>
          <w:rStyle w:val="CodeChar"/>
        </w:rPr>
        <w:t xml:space="preserve">    'money' =&gt; '100.00',</w:t>
        <w:br/>
      </w:r>
      <w:r>
        <w:rPr>
          <w:rStyle w:val="CodeChar"/>
        </w:rPr>
        <w:t xml:space="preserve">    'name' =&gt; '商品',</w:t>
        <w:br/>
      </w:r>
      <w:r>
        <w:rPr>
          <w:rStyle w:val="CodeChar"/>
        </w:rPr>
        <w:t xml:space="preserve">    'out_trade_no' =&gt; 'ORDER123',</w:t>
        <w:br/>
      </w:r>
      <w:r>
        <w:rPr>
          <w:rStyle w:val="CodeChar"/>
        </w:rPr>
        <w:t xml:space="preserve">    'pid' =&gt; '1001',</w:t>
        <w:br/>
      </w:r>
      <w:r>
        <w:rPr>
          <w:rStyle w:val="CodeChar"/>
        </w:rPr>
        <w:t xml:space="preserve">    'timestamp' =&gt; '1721206072',</w:t>
        <w:br/>
      </w:r>
      <w:r>
        <w:rPr>
          <w:rStyle w:val="CodeChar"/>
        </w:rPr>
        <w:t>];</w:t>
        <w:br/>
      </w:r>
      <w:r>
        <w:rPr>
          <w:rStyle w:val="CodeChar"/>
        </w:rPr>
        <w:br/>
      </w:r>
      <w:r>
        <w:rPr>
          <w:rStyle w:val="CodeChar"/>
        </w:rPr>
        <w:t>// 排序后：money=100.00&amp;name=商品&amp;out_trade_no=ORDER123&amp;pid=1001&amp;timestamp=1721206072</w:t>
        <w:br/>
      </w:r>
      <w:r>
        <w:rPr>
          <w:rStyle w:val="CodeChar"/>
        </w:rPr>
        <w:t>$signString = RsaHelper::getSignString($params);</w:t>
        <w:br/>
      </w:r>
      <w:r>
        <w:rPr>
          <w:rStyle w:val="CodeChar"/>
        </w:rPr>
        <w:br/>
      </w:r>
      <w:r>
        <w:rPr>
          <w:rStyle w:val="CodeChar"/>
        </w:rPr>
        <w:t>// 生成签名</w:t>
        <w:br/>
      </w:r>
      <w:r>
        <w:rPr>
          <w:rStyle w:val="CodeChar"/>
        </w:rPr>
        <w:t>$sign = RsaHelper::generateSign($params, $privateKey);</w:t>
        <w:br/>
      </w:r>
    </w:p>
    <w:p/>
    <w:p>
      <w:pPr>
        <w:pStyle w:val="Heading2"/>
      </w:pPr>
      <w:r>
        <w:t>💳 支付方式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  <w:shd w:fill="F2F2F2" w:val="clear"/>
          </w:tcPr>
          <w:p>
            <w:pPr>
              <w:jc w:val="left"/>
            </w:pPr>
            <w:r>
              <w:rPr>
                <w:b/>
              </w:rPr>
              <w:t>调</w:t>
            </w:r>
            <w:r>
              <w:rPr>
                <w:b/>
              </w:rPr>
              <w:t>用</w:t>
            </w:r>
            <w:r>
              <w:rPr>
                <w:b/>
              </w:rPr>
              <w:t>值</w:t>
            </w:r>
          </w:p>
        </w:tc>
        <w:tc>
          <w:tcPr>
            <w:tcW w:type="dxa" w:w="4156"/>
            <w:shd w:fill="F2F2F2" w:val="clear"/>
          </w:tcPr>
          <w:p>
            <w:pPr>
              <w:jc w:val="left"/>
            </w:pPr>
            <w:r>
              <w:rPr>
                <w:b/>
              </w:rPr>
              <w:t>描</w:t>
            </w:r>
            <w:r>
              <w:rPr>
                <w:b/>
              </w:rPr>
              <w:t>述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T</w:t>
            </w:r>
            <w:r>
              <w:t>R</w:t>
            </w:r>
            <w:r>
              <w:t>X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T</w:t>
            </w:r>
            <w:r>
              <w:t>R</w:t>
            </w:r>
            <w:r>
              <w:t>X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U</w:t>
            </w:r>
            <w:r>
              <w:t>S</w:t>
            </w:r>
            <w:r>
              <w:t>D</w:t>
            </w:r>
            <w:r>
              <w:t>T</w:t>
            </w:r>
            <w:r>
              <w:t>_</w:t>
            </w:r>
            <w:r>
              <w:t>T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U</w:t>
            </w:r>
            <w:r>
              <w:t>S</w:t>
            </w:r>
            <w:r>
              <w:t>D</w:t>
            </w:r>
            <w:r>
              <w:t>T</w:t>
            </w:r>
            <w:r>
              <w:t>-</w:t>
            </w:r>
            <w:r>
              <w:t>T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E</w:t>
            </w:r>
            <w:r>
              <w:t>V</w:t>
            </w:r>
            <w:r>
              <w:t>M</w:t>
            </w:r>
            <w:r>
              <w:rPr>
                <w:i/>
              </w:rPr>
              <w:t>ETH</w:t>
            </w:r>
            <w:r>
              <w:t>E</w:t>
            </w:r>
            <w:r>
              <w:t>T</w:t>
            </w:r>
            <w:r>
              <w:t>H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E</w:t>
            </w:r>
            <w:r>
              <w:t>T</w:t>
            </w:r>
            <w:r>
              <w:t>H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E</w:t>
            </w:r>
            <w:r>
              <w:t>V</w:t>
            </w:r>
            <w:r>
              <w:t>M</w:t>
            </w:r>
            <w:r>
              <w:rPr>
                <w:i/>
              </w:rPr>
              <w:t>ETH</w:t>
            </w:r>
            <w:r>
              <w:t>U</w:t>
            </w:r>
            <w:r>
              <w:t>S</w:t>
            </w:r>
            <w:r>
              <w:t>D</w:t>
            </w:r>
            <w:r>
              <w:t>T</w:t>
            </w:r>
            <w:r>
              <w:t>_</w:t>
            </w:r>
            <w:r>
              <w:t>E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U</w:t>
            </w:r>
            <w:r>
              <w:t>S</w:t>
            </w:r>
            <w:r>
              <w:t>D</w:t>
            </w:r>
            <w:r>
              <w:t>T</w:t>
            </w:r>
            <w:r>
              <w:t>-</w:t>
            </w:r>
            <w:r>
              <w:t>E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E</w:t>
            </w:r>
            <w:r>
              <w:t>V</w:t>
            </w:r>
            <w:r>
              <w:t>M</w:t>
            </w:r>
            <w:r>
              <w:rPr>
                <w:i/>
              </w:rPr>
              <w:t>ETH</w:t>
            </w:r>
            <w:r>
              <w:t>U</w:t>
            </w:r>
            <w:r>
              <w:t>S</w:t>
            </w:r>
            <w:r>
              <w:t>D</w:t>
            </w:r>
            <w:r>
              <w:t>C</w:t>
            </w:r>
            <w:r>
              <w:t>_</w:t>
            </w:r>
            <w:r>
              <w:t>E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U</w:t>
            </w:r>
            <w:r>
              <w:t>S</w:t>
            </w:r>
            <w:r>
              <w:t>D</w:t>
            </w:r>
            <w:r>
              <w:t>C</w:t>
            </w:r>
            <w:r>
              <w:t>-</w:t>
            </w:r>
            <w:r>
              <w:t>E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E</w:t>
            </w:r>
            <w:r>
              <w:t>V</w:t>
            </w:r>
            <w:r>
              <w:t>M</w:t>
            </w:r>
            <w:r>
              <w:rPr>
                <w:i/>
              </w:rPr>
              <w:t>Polygon</w:t>
            </w:r>
            <w:r>
              <w:t>U</w:t>
            </w:r>
            <w:r>
              <w:t>S</w:t>
            </w:r>
            <w:r>
              <w:t>D</w:t>
            </w:r>
            <w:r>
              <w:t>T</w:t>
            </w:r>
            <w:r>
              <w:t>_</w:t>
            </w:r>
            <w:r>
              <w:t>E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U</w:t>
            </w:r>
            <w:r>
              <w:t>S</w:t>
            </w:r>
            <w:r>
              <w:t>D</w:t>
            </w:r>
            <w:r>
              <w:t>T</w:t>
            </w:r>
            <w:r>
              <w:t>-</w:t>
            </w:r>
            <w:r>
              <w:t>P</w:t>
            </w:r>
            <w:r>
              <w:t>o</w:t>
            </w:r>
            <w:r>
              <w:t>l</w:t>
            </w:r>
            <w:r>
              <w:t>y</w:t>
            </w:r>
            <w:r>
              <w:t>g</w:t>
            </w:r>
            <w:r>
              <w:t>o</w:t>
            </w:r>
            <w:r>
              <w:t>n</w:t>
            </w:r>
          </w:p>
        </w:tc>
      </w:tr>
      <w:tr>
        <w:tc>
          <w:tcPr>
            <w:tcW w:type="dxa" w:w="4156"/>
          </w:tcPr>
          <w:p>
            <w:pPr>
              <w:jc w:val="left"/>
            </w:pPr>
            <w:r>
              <w:t>E</w:t>
            </w:r>
            <w:r>
              <w:t>V</w:t>
            </w:r>
            <w:r>
              <w:t>M</w:t>
            </w:r>
            <w:r>
              <w:rPr>
                <w:i/>
              </w:rPr>
              <w:t>Polygon</w:t>
            </w:r>
            <w:r>
              <w:t>U</w:t>
            </w:r>
            <w:r>
              <w:t>S</w:t>
            </w:r>
            <w:r>
              <w:t>D</w:t>
            </w:r>
            <w:r>
              <w:t>C</w:t>
            </w:r>
            <w:r>
              <w:t>_</w:t>
            </w:r>
            <w:r>
              <w:t>E</w:t>
            </w:r>
            <w:r>
              <w:t>R</w:t>
            </w:r>
            <w:r>
              <w:t>C</w:t>
            </w:r>
            <w:r>
              <w:t>2</w:t>
            </w:r>
            <w:r>
              <w:t>0</w:t>
            </w:r>
          </w:p>
        </w:tc>
        <w:tc>
          <w:tcPr>
            <w:tcW w:type="dxa" w:w="4156"/>
          </w:tcPr>
          <w:p>
            <w:pPr>
              <w:jc w:val="left"/>
            </w:pPr>
            <w:r>
              <w:t>U</w:t>
            </w:r>
            <w:r>
              <w:t>S</w:t>
            </w:r>
            <w:r>
              <w:t>D</w:t>
            </w:r>
            <w:r>
              <w:t>C</w:t>
            </w:r>
            <w:r>
              <w:t>-</w:t>
            </w:r>
            <w:r>
              <w:t>P</w:t>
            </w:r>
            <w:r>
              <w:t>o</w:t>
            </w:r>
            <w:r>
              <w:t>l</w:t>
            </w:r>
            <w:r>
              <w:t>y</w:t>
            </w:r>
            <w:r>
              <w:t>g</w:t>
            </w:r>
            <w:r>
              <w:t>o</w:t>
            </w:r>
            <w:r>
              <w:t>n</w:t>
            </w:r>
          </w:p>
        </w:tc>
      </w:tr>
    </w:tbl>
    <w:p/>
    <w:p>
      <w:pPr>
        <w:pStyle w:val="Heading2"/>
      </w:pPr>
      <w:r>
        <w:t>❓ 常见问题</w:t>
      </w:r>
    </w:p>
    <w:p/>
    <w:p>
      <w:pPr>
        <w:pStyle w:val="Heading3"/>
      </w:pPr>
      <w:r>
        <w:t>1. 签名失败</w:t>
      </w:r>
    </w:p>
    <w:p/>
    <w:p>
      <w:pPr/>
      <w:r/>
      <w:r>
        <w:rPr>
          <w:b/>
        </w:rPr>
        <w:t>原因：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私</w:t>
      </w:r>
      <w:r>
        <w:t>钥</w:t>
      </w:r>
      <w:r>
        <w:t>格</w:t>
      </w:r>
      <w:r>
        <w:t>式</w:t>
      </w:r>
      <w:r>
        <w:t>不</w:t>
      </w:r>
      <w:r>
        <w:t>正</w:t>
      </w:r>
      <w:r>
        <w:t>确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参</w:t>
      </w:r>
      <w:r>
        <w:t>数</w:t>
      </w:r>
      <w:r>
        <w:t>未</w:t>
      </w:r>
      <w:r>
        <w:t>正</w:t>
      </w:r>
      <w:r>
        <w:t>确</w:t>
      </w:r>
      <w:r>
        <w:t>排</w:t>
      </w:r>
      <w:r>
        <w:t>序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包</w:t>
      </w:r>
      <w:r>
        <w:t>含</w:t>
      </w:r>
      <w:r>
        <w:t>空</w:t>
      </w:r>
      <w:r>
        <w:t>值</w:t>
      </w:r>
      <w:r>
        <w:t>参</w:t>
      </w:r>
      <w:r>
        <w:t>数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编</w:t>
      </w:r>
      <w:r>
        <w:t>码</w:t>
      </w:r>
      <w:r>
        <w:t>不</w:t>
      </w:r>
      <w:r>
        <w:t>一</w:t>
      </w:r>
      <w:r>
        <w:t>致</w:t>
      </w:r>
    </w:p>
    <w:p/>
    <w:p>
      <w:pPr/>
      <w:r/>
      <w:r>
        <w:rPr>
          <w:b/>
        </w:rPr>
        <w:t>解决方案：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确</w:t>
      </w:r>
      <w:r>
        <w:t>保</w:t>
      </w:r>
      <w:r>
        <w:t>私</w:t>
      </w:r>
      <w:r>
        <w:t>钥</w:t>
      </w:r>
      <w:r>
        <w:t>包</w:t>
      </w:r>
      <w:r>
        <w:t>含</w:t>
      </w:r>
      <w:r>
        <w:t>完</w:t>
      </w:r>
      <w:r>
        <w:t>整</w:t>
      </w:r>
      <w:r>
        <w:t>的</w:t>
      </w:r>
      <w:r>
        <w:t>B</w:t>
      </w:r>
      <w:r>
        <w:t>E</w:t>
      </w:r>
      <w:r>
        <w:t>G</w:t>
      </w:r>
      <w:r>
        <w:t>I</w:t>
      </w:r>
      <w:r>
        <w:t>N</w:t>
      </w:r>
      <w:r>
        <w:t>和</w:t>
      </w:r>
      <w:r>
        <w:t>E</w:t>
      </w:r>
      <w:r>
        <w:t>N</w:t>
      </w:r>
      <w:r>
        <w:t>D</w:t>
      </w:r>
      <w:r>
        <w:t>标</w:t>
      </w:r>
      <w:r>
        <w:t>记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使</w:t>
      </w:r>
      <w:r>
        <w:t>用</w:t>
      </w:r>
      <w:r>
        <w:t xml:space="preserve"> </w:t>
      </w:r>
      <w:r>
        <w:rPr>
          <w:rStyle w:val="CodeChar"/>
        </w:rPr>
        <w:t>RsaHelper::getSignString()</w:t>
      </w:r>
      <w:r>
        <w:t xml:space="preserve"> </w:t>
      </w:r>
      <w:r>
        <w:t>方</w:t>
      </w:r>
      <w:r>
        <w:t>法</w:t>
      </w:r>
      <w:r>
        <w:t>自</w:t>
      </w:r>
      <w:r>
        <w:t>动</w:t>
      </w:r>
      <w:r>
        <w:t>处</w:t>
      </w:r>
      <w:r>
        <w:t>理</w:t>
      </w:r>
      <w:r>
        <w:t>排</w:t>
      </w:r>
      <w:r>
        <w:t>序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过</w:t>
      </w:r>
      <w:r>
        <w:t>滤</w:t>
      </w:r>
      <w:r>
        <w:t>掉</w:t>
      </w:r>
      <w:r>
        <w:t>空</w:t>
      </w:r>
      <w:r>
        <w:t>值</w:t>
      </w:r>
      <w:r>
        <w:t>参</w:t>
      </w:r>
      <w:r>
        <w:t>数</w:t>
      </w:r>
    </w:p>
    <w:p/>
    <w:p>
      <w:pPr>
        <w:pStyle w:val="Heading3"/>
      </w:pPr>
      <w:r>
        <w:t>2. 验签失败</w:t>
      </w:r>
    </w:p>
    <w:p/>
    <w:p>
      <w:pPr/>
      <w:r/>
      <w:r>
        <w:rPr>
          <w:b/>
        </w:rPr>
        <w:t>原因：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公</w:t>
      </w:r>
      <w:r>
        <w:t>钥</w:t>
      </w:r>
      <w:r>
        <w:t>格</w:t>
      </w:r>
      <w:r>
        <w:t>式</w:t>
      </w:r>
      <w:r>
        <w:t>不</w:t>
      </w:r>
      <w:r>
        <w:t>正</w:t>
      </w:r>
      <w:r>
        <w:t>确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签</w:t>
      </w:r>
      <w:r>
        <w:t>名</w:t>
      </w:r>
      <w:r>
        <w:t>已</w:t>
      </w:r>
      <w:r>
        <w:t>被</w:t>
      </w:r>
      <w:r>
        <w:t>篡</w:t>
      </w:r>
      <w:r>
        <w:t>改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参</w:t>
      </w:r>
      <w:r>
        <w:t>数</w:t>
      </w:r>
      <w:r>
        <w:t>顺</w:t>
      </w:r>
      <w:r>
        <w:t>序</w:t>
      </w:r>
      <w:r>
        <w:t>不</w:t>
      </w:r>
      <w:r>
        <w:t>一</w:t>
      </w:r>
      <w:r>
        <w:t>致</w:t>
      </w:r>
    </w:p>
    <w:p/>
    <w:p>
      <w:pPr/>
      <w:r/>
      <w:r>
        <w:rPr>
          <w:b/>
        </w:rPr>
        <w:t>解决方案：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确</w:t>
      </w:r>
      <w:r>
        <w:t>保</w:t>
      </w:r>
      <w:r>
        <w:t>使</w:t>
      </w:r>
      <w:r>
        <w:t>用</w:t>
      </w:r>
      <w:r>
        <w:t>正</w:t>
      </w:r>
      <w:r>
        <w:t>确</w:t>
      </w:r>
      <w:r>
        <w:t>的</w:t>
      </w:r>
      <w:r>
        <w:t>平</w:t>
      </w:r>
      <w:r>
        <w:t>台</w:t>
      </w:r>
      <w:r>
        <w:t>公</w:t>
      </w:r>
      <w:r>
        <w:t>钥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使</w:t>
      </w:r>
      <w:r>
        <w:t>用</w:t>
      </w:r>
      <w:r>
        <w:t xml:space="preserve"> </w:t>
      </w:r>
      <w:r>
        <w:rPr>
          <w:rStyle w:val="CodeChar"/>
        </w:rPr>
        <w:t>RsaHelper::verifySign()</w:t>
      </w:r>
      <w:r>
        <w:t xml:space="preserve"> </w:t>
      </w:r>
      <w:r>
        <w:t>方</w:t>
      </w:r>
      <w:r>
        <w:t>法</w:t>
      </w:r>
      <w:r>
        <w:t>进</w:t>
      </w:r>
      <w:r>
        <w:t>行</w:t>
      </w:r>
      <w:r>
        <w:t>验</w:t>
      </w:r>
      <w:r>
        <w:t>签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保</w:t>
      </w:r>
      <w:r>
        <w:t>持</w:t>
      </w:r>
      <w:r>
        <w:t>参</w:t>
      </w:r>
      <w:r>
        <w:t>数</w:t>
      </w:r>
      <w:r>
        <w:t>原</w:t>
      </w:r>
      <w:r>
        <w:t>始</w:t>
      </w:r>
      <w:r>
        <w:t>顺</w:t>
      </w:r>
      <w:r>
        <w:t>序</w:t>
      </w:r>
    </w:p>
    <w:p/>
    <w:p>
      <w:pPr>
        <w:pStyle w:val="Heading3"/>
      </w:pPr>
      <w:r>
        <w:t>3. 回调通知未收到</w:t>
      </w:r>
    </w:p>
    <w:p/>
    <w:p>
      <w:pPr/>
      <w:r/>
      <w:r>
        <w:rPr>
          <w:b/>
        </w:rPr>
        <w:t>原因：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n</w:t>
      </w:r>
      <w:r>
        <w:t>o</w:t>
      </w:r>
      <w:r>
        <w:t>t</w:t>
      </w:r>
      <w:r>
        <w:t>i</w:t>
      </w:r>
      <w:r>
        <w:t>f</w:t>
      </w:r>
      <w:r>
        <w:t>y</w:t>
      </w:r>
      <w:r>
        <w:t>_</w:t>
      </w:r>
      <w:r>
        <w:t>u</w:t>
      </w:r>
      <w:r>
        <w:t>r</w:t>
      </w:r>
      <w:r>
        <w:t>l</w:t>
      </w:r>
      <w:r>
        <w:t>地</w:t>
      </w:r>
      <w:r>
        <w:t>址</w:t>
      </w:r>
      <w:r>
        <w:t>不</w:t>
      </w:r>
      <w:r>
        <w:t>可</w:t>
      </w:r>
      <w:r>
        <w:t>访</w:t>
      </w:r>
      <w:r>
        <w:t>问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防</w:t>
      </w:r>
      <w:r>
        <w:t>火</w:t>
      </w:r>
      <w:r>
        <w:t>墙</w:t>
      </w:r>
      <w:r>
        <w:t>拦</w:t>
      </w:r>
      <w:r>
        <w:t>截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服</w:t>
      </w:r>
      <w:r>
        <w:t>务</w:t>
      </w:r>
      <w:r>
        <w:t>器</w:t>
      </w:r>
      <w:r>
        <w:t>配</w:t>
      </w:r>
      <w:r>
        <w:t>置</w:t>
      </w:r>
      <w:r>
        <w:t>问</w:t>
      </w:r>
      <w:r>
        <w:t>题</w:t>
      </w:r>
    </w:p>
    <w:p/>
    <w:p>
      <w:pPr/>
      <w:r/>
      <w:r>
        <w:rPr>
          <w:b/>
        </w:rPr>
        <w:t>解决方案：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确</w:t>
      </w:r>
      <w:r>
        <w:t>保</w:t>
      </w:r>
      <w:r>
        <w:t>回</w:t>
      </w:r>
      <w:r>
        <w:t>调</w:t>
      </w:r>
      <w:r>
        <w:t>地</w:t>
      </w:r>
      <w:r>
        <w:t>址</w:t>
      </w:r>
      <w:r>
        <w:t>外</w:t>
      </w:r>
      <w:r>
        <w:t>网</w:t>
      </w:r>
      <w:r>
        <w:t>可</w:t>
      </w:r>
      <w:r>
        <w:t>访</w:t>
      </w:r>
      <w:r>
        <w:t>问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检</w:t>
      </w:r>
      <w:r>
        <w:t>查</w:t>
      </w:r>
      <w:r>
        <w:t>服</w:t>
      </w:r>
      <w:r>
        <w:t>务</w:t>
      </w:r>
      <w:r>
        <w:t>器</w:t>
      </w:r>
      <w:r>
        <w:t>防</w:t>
      </w:r>
      <w:r>
        <w:t>火</w:t>
      </w:r>
      <w:r>
        <w:t>墙</w:t>
      </w:r>
      <w:r>
        <w:t>设</w:t>
      </w:r>
      <w:r>
        <w:t>置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查</w:t>
      </w:r>
      <w:r>
        <w:t>看</w:t>
      </w:r>
      <w:r>
        <w:t>服</w:t>
      </w:r>
      <w:r>
        <w:t>务</w:t>
      </w:r>
      <w:r>
        <w:t>器</w:t>
      </w:r>
      <w:r>
        <w:t>访</w:t>
      </w:r>
      <w:r>
        <w:t>问</w:t>
      </w:r>
      <w:r>
        <w:t>日</w:t>
      </w:r>
      <w:r>
        <w:t>志</w:t>
      </w:r>
    </w:p>
    <w:p/>
    <w:p>
      <w:pPr>
        <w:pStyle w:val="Heading3"/>
      </w:pPr>
      <w:r>
        <w:t>4. 订单重复处理</w:t>
      </w:r>
    </w:p>
    <w:p/>
    <w:p>
      <w:pPr/>
      <w:r/>
      <w:r>
        <w:rPr>
          <w:b/>
        </w:rPr>
        <w:t>原因：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支</w:t>
      </w:r>
      <w:r>
        <w:t>付</w:t>
      </w:r>
      <w:r>
        <w:t>平</w:t>
      </w:r>
      <w:r>
        <w:t>台</w:t>
      </w:r>
      <w:r>
        <w:t>可</w:t>
      </w:r>
      <w:r>
        <w:t>能</w:t>
      </w:r>
      <w:r>
        <w:t>多</w:t>
      </w:r>
      <w:r>
        <w:t>次</w:t>
      </w:r>
      <w:r>
        <w:t>发</w:t>
      </w:r>
      <w:r>
        <w:t>送</w:t>
      </w:r>
      <w:r>
        <w:t>同</w:t>
      </w:r>
      <w:r>
        <w:t>一</w:t>
      </w:r>
      <w:r>
        <w:t>通</w:t>
      </w:r>
      <w:r>
        <w:t>知</w:t>
      </w:r>
    </w:p>
    <w:p/>
    <w:p>
      <w:pPr/>
      <w:r/>
      <w:r>
        <w:rPr>
          <w:b/>
        </w:rPr>
        <w:t>解决方案：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在</w:t>
      </w:r>
      <w:r>
        <w:t>业</w:t>
      </w:r>
      <w:r>
        <w:t>务</w:t>
      </w:r>
      <w:r>
        <w:t>逻</w:t>
      </w:r>
      <w:r>
        <w:t>辑</w:t>
      </w:r>
      <w:r>
        <w:t>中</w:t>
      </w:r>
      <w:r>
        <w:t>检</w:t>
      </w:r>
      <w:r>
        <w:t>查</w:t>
      </w:r>
      <w:r>
        <w:t>订</w:t>
      </w:r>
      <w:r>
        <w:t>单</w:t>
      </w:r>
      <w:r>
        <w:t>状</w:t>
      </w:r>
      <w:r>
        <w:t>态</w:t>
      </w:r>
    </w:p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• </w:t>
      </w:r>
      <w:r>
        <w:t>已</w:t>
      </w:r>
      <w:r>
        <w:t>处</w:t>
      </w:r>
      <w:r>
        <w:t>理</w:t>
      </w:r>
      <w:r>
        <w:t>的</w:t>
      </w:r>
      <w:r>
        <w:t>订</w:t>
      </w:r>
      <w:r>
        <w:t>单</w:t>
      </w:r>
      <w:r>
        <w:t>直</w:t>
      </w:r>
      <w:r>
        <w:t>接</w:t>
      </w:r>
      <w:r>
        <w:t>返</w:t>
      </w:r>
      <w:r>
        <w:t>回</w:t>
      </w:r>
      <w:r>
        <w:t xml:space="preserve"> </w:t>
      </w:r>
      <w:r>
        <w:rPr>
          <w:rStyle w:val="CodeChar"/>
        </w:rPr>
        <w:t>success</w:t>
      </w:r>
    </w:p>
    <w:p/>
    <w:p>
      <w:pPr>
        <w:pStyle w:val="Heading2"/>
      </w:pPr>
      <w:r>
        <w:t>⚠️ 注意事项</w:t>
      </w:r>
    </w:p>
    <w:p/>
    <w:p>
      <w:pPr>
        <w:pStyle w:val="Heading3"/>
      </w:pPr>
      <w:r>
        <w:t>安全相关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1. </w:t>
      </w:r>
      <w:r>
        <w:rPr>
          <w:b/>
        </w:rPr>
        <w:t>私钥保护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商</w:t>
      </w:r>
      <w:r>
        <w:t>户</w:t>
      </w:r>
      <w:r>
        <w:t>私</w:t>
      </w:r>
      <w:r>
        <w:t>钥</w:t>
      </w:r>
      <w:r>
        <w:t>必</w:t>
      </w:r>
      <w:r>
        <w:t>须</w:t>
      </w:r>
      <w:r>
        <w:t>妥</w:t>
      </w:r>
      <w:r>
        <w:t>善</w:t>
      </w:r>
      <w:r>
        <w:t>保</w:t>
      </w:r>
      <w:r>
        <w:t>管</w:t>
      </w:r>
      <w:r>
        <w:t>，</w:t>
      </w:r>
      <w:r>
        <w:t>不</w:t>
      </w:r>
      <w:r>
        <w:t>要</w:t>
      </w:r>
      <w:r>
        <w:t>泄</w:t>
      </w:r>
      <w:r>
        <w:t>露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不</w:t>
      </w:r>
      <w:r>
        <w:t>要</w:t>
      </w:r>
      <w:r>
        <w:t>将</w:t>
      </w:r>
      <w:r>
        <w:t>私</w:t>
      </w:r>
      <w:r>
        <w:t>钥</w:t>
      </w:r>
      <w:r>
        <w:t>提</w:t>
      </w:r>
      <w:r>
        <w:t>交</w:t>
      </w:r>
      <w:r>
        <w:t>到</w:t>
      </w:r>
      <w:r>
        <w:t>公</w:t>
      </w:r>
      <w:r>
        <w:t>开</w:t>
      </w:r>
      <w:r>
        <w:t>的</w:t>
      </w:r>
      <w:r>
        <w:t>代</w:t>
      </w:r>
      <w:r>
        <w:t>码</w:t>
      </w:r>
      <w:r>
        <w:t>仓</w:t>
      </w:r>
      <w:r>
        <w:t>库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定</w:t>
      </w:r>
      <w:r>
        <w:t>期</w:t>
      </w:r>
      <w:r>
        <w:t>更</w:t>
      </w:r>
      <w:r>
        <w:t>换</w:t>
      </w:r>
      <w:r>
        <w:t>密</w:t>
      </w:r>
      <w:r>
        <w:t>钥</w:t>
      </w:r>
      <w:r>
        <w:t>对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2. </w:t>
      </w:r>
      <w:r>
        <w:rPr>
          <w:b/>
        </w:rPr>
        <w:t>签名验证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所</w:t>
      </w:r>
      <w:r>
        <w:t>有</w:t>
      </w:r>
      <w:r>
        <w:t>回</w:t>
      </w:r>
      <w:r>
        <w:t>调</w:t>
      </w:r>
      <w:r>
        <w:t>通</w:t>
      </w:r>
      <w:r>
        <w:t>知</w:t>
      </w:r>
      <w:r>
        <w:t>必</w:t>
      </w:r>
      <w:r>
        <w:t>须</w:t>
      </w:r>
      <w:r>
        <w:t>验</w:t>
      </w:r>
      <w:r>
        <w:t>签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验</w:t>
      </w:r>
      <w:r>
        <w:t>证</w:t>
      </w:r>
      <w:r>
        <w:t>商</w:t>
      </w:r>
      <w:r>
        <w:t>户</w:t>
      </w:r>
      <w:r>
        <w:t>I</w:t>
      </w:r>
      <w:r>
        <w:t>D</w:t>
      </w:r>
      <w:r>
        <w:t>是</w:t>
      </w:r>
      <w:r>
        <w:t>否</w:t>
      </w:r>
      <w:r>
        <w:t>匹</w:t>
      </w:r>
      <w:r>
        <w:t>配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验</w:t>
      </w:r>
      <w:r>
        <w:t>证</w:t>
      </w:r>
      <w:r>
        <w:t>订</w:t>
      </w:r>
      <w:r>
        <w:t>单</w:t>
      </w:r>
      <w:r>
        <w:t>金</w:t>
      </w:r>
      <w:r>
        <w:t>额</w:t>
      </w:r>
      <w:r>
        <w:t>是</w:t>
      </w:r>
      <w:r>
        <w:t>否</w:t>
      </w:r>
      <w:r>
        <w:t>一</w:t>
      </w:r>
      <w:r>
        <w:t>致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验</w:t>
      </w:r>
      <w:r>
        <w:t>证</w:t>
      </w:r>
      <w:r>
        <w:t>时</w:t>
      </w:r>
      <w:r>
        <w:t>间</w:t>
      </w:r>
      <w:r>
        <w:t>戳</w:t>
      </w:r>
      <w:r>
        <w:t>防</w:t>
      </w:r>
      <w:r>
        <w:t>止</w:t>
      </w:r>
      <w:r>
        <w:t>重</w:t>
      </w:r>
      <w:r>
        <w:t>放</w:t>
      </w:r>
      <w:r>
        <w:t>攻</w:t>
      </w:r>
      <w:r>
        <w:t>击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3. </w:t>
      </w:r>
      <w:r>
        <w:rPr>
          <w:b/>
        </w:rPr>
        <w:t>回调处理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必</w:t>
      </w:r>
      <w:r>
        <w:t>须</w:t>
      </w:r>
      <w:r>
        <w:t>检</w:t>
      </w:r>
      <w:r>
        <w:t>查</w:t>
      </w:r>
      <w:r>
        <w:t>订</w:t>
      </w:r>
      <w:r>
        <w:t>单</w:t>
      </w:r>
      <w:r>
        <w:t>状</w:t>
      </w:r>
      <w:r>
        <w:t>态</w:t>
      </w:r>
      <w:r>
        <w:t>，</w:t>
      </w:r>
      <w:r>
        <w:t>避</w:t>
      </w:r>
      <w:r>
        <w:t>免</w:t>
      </w:r>
      <w:r>
        <w:t>重</w:t>
      </w:r>
      <w:r>
        <w:t>复</w:t>
      </w:r>
      <w:r>
        <w:t>处</w:t>
      </w:r>
      <w:r>
        <w:t>理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使</w:t>
      </w:r>
      <w:r>
        <w:t>用</w:t>
      </w:r>
      <w:r>
        <w:t>数</w:t>
      </w:r>
      <w:r>
        <w:t>据</w:t>
      </w:r>
      <w:r>
        <w:t>库</w:t>
      </w:r>
      <w:r>
        <w:t>事</w:t>
      </w:r>
      <w:r>
        <w:t>务</w:t>
      </w:r>
      <w:r>
        <w:t>保</w:t>
      </w:r>
      <w:r>
        <w:t>证</w:t>
      </w:r>
      <w:r>
        <w:t>数</w:t>
      </w:r>
      <w:r>
        <w:t>据</w:t>
      </w:r>
      <w:r>
        <w:t>一</w:t>
      </w:r>
      <w:r>
        <w:t>致</w:t>
      </w:r>
      <w:r>
        <w:t>性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记</w:t>
      </w:r>
      <w:r>
        <w:t>录</w:t>
      </w:r>
      <w:r>
        <w:t>详</w:t>
      </w:r>
      <w:r>
        <w:t>细</w:t>
      </w:r>
      <w:r>
        <w:t>的</w:t>
      </w:r>
      <w:r>
        <w:t>日</w:t>
      </w:r>
      <w:r>
        <w:t>志</w:t>
      </w:r>
      <w:r>
        <w:t>便</w:t>
      </w:r>
      <w:r>
        <w:t>于</w:t>
      </w:r>
      <w:r>
        <w:t>排</w:t>
      </w:r>
      <w:r>
        <w:t>查</w:t>
      </w:r>
      <w:r>
        <w:t>问</w:t>
      </w:r>
      <w:r>
        <w:t>题</w:t>
      </w:r>
    </w:p>
    <w:p/>
    <w:p>
      <w:pPr>
        <w:pStyle w:val="Heading3"/>
      </w:pPr>
      <w:r>
        <w:t>业务相关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1. </w:t>
      </w:r>
      <w:r>
        <w:rPr>
          <w:b/>
        </w:rPr>
        <w:t>订单号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确</w:t>
      </w:r>
      <w:r>
        <w:t>保</w:t>
      </w:r>
      <w:r>
        <w:t>商</w:t>
      </w:r>
      <w:r>
        <w:t>户</w:t>
      </w:r>
      <w:r>
        <w:t>订</w:t>
      </w:r>
      <w:r>
        <w:t>单</w:t>
      </w:r>
      <w:r>
        <w:t>号</w:t>
      </w:r>
      <w:r>
        <w:t>唯</w:t>
      </w:r>
      <w:r>
        <w:t>一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建</w:t>
      </w:r>
      <w:r>
        <w:t>议</w:t>
      </w:r>
      <w:r>
        <w:t>使</w:t>
      </w:r>
      <w:r>
        <w:t>用</w:t>
      </w:r>
      <w:r>
        <w:t>时</w:t>
      </w:r>
      <w:r>
        <w:t>间</w:t>
      </w:r>
      <w:r>
        <w:t>戳</w:t>
      </w:r>
      <w:r>
        <w:t>+</w:t>
      </w:r>
      <w:r>
        <w:t>随</w:t>
      </w:r>
      <w:r>
        <w:t>机</w:t>
      </w:r>
      <w:r>
        <w:t>数</w:t>
      </w:r>
      <w:r>
        <w:t>生</w:t>
      </w:r>
      <w:r>
        <w:t>成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2. </w:t>
      </w:r>
      <w:r>
        <w:rPr>
          <w:b/>
        </w:rPr>
        <w:t>金额处理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金</w:t>
      </w:r>
      <w:r>
        <w:t>额</w:t>
      </w:r>
      <w:r>
        <w:t>格</w:t>
      </w:r>
      <w:r>
        <w:t>式</w:t>
      </w:r>
      <w:r>
        <w:t>为</w:t>
      </w:r>
      <w:r>
        <w:t>字</w:t>
      </w:r>
      <w:r>
        <w:t>符</w:t>
      </w:r>
      <w:r>
        <w:t>串</w:t>
      </w:r>
      <w:r>
        <w:t>，</w:t>
      </w:r>
      <w:r>
        <w:t>最</w:t>
      </w:r>
      <w:r>
        <w:t>多</w:t>
      </w:r>
      <w:r>
        <w:t>2</w:t>
      </w:r>
      <w:r>
        <w:t>位</w:t>
      </w:r>
      <w:r>
        <w:t>小</w:t>
      </w:r>
      <w:r>
        <w:t>数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使</w:t>
      </w:r>
      <w:r>
        <w:t>用</w:t>
      </w:r>
      <w:r>
        <w:t xml:space="preserve"> </w:t>
      </w:r>
      <w:r>
        <w:rPr>
          <w:rStyle w:val="CodeChar"/>
        </w:rPr>
        <w:t>bccomp()</w:t>
      </w:r>
      <w:r>
        <w:t xml:space="preserve"> </w:t>
      </w:r>
      <w:r>
        <w:t>比</w:t>
      </w:r>
      <w:r>
        <w:t>较</w:t>
      </w:r>
      <w:r>
        <w:t>金</w:t>
      </w:r>
      <w:r>
        <w:t>额</w:t>
      </w:r>
      <w:r>
        <w:t>，</w:t>
      </w:r>
      <w:r>
        <w:t>避</w:t>
      </w:r>
      <w:r>
        <w:t>免</w:t>
      </w:r>
      <w:r>
        <w:t>浮</w:t>
      </w:r>
      <w:r>
        <w:t>点</w:t>
      </w:r>
      <w:r>
        <w:t>数</w:t>
      </w:r>
      <w:r>
        <w:t>精</w:t>
      </w:r>
      <w:r>
        <w:t>度</w:t>
      </w:r>
      <w:r>
        <w:t>问</w:t>
      </w:r>
      <w:r>
        <w:t>题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3. </w:t>
      </w:r>
      <w:r>
        <w:rPr>
          <w:b/>
        </w:rPr>
        <w:t>时间戳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必</w:t>
      </w:r>
      <w:r>
        <w:t>须</w:t>
      </w:r>
      <w:r>
        <w:t>使</w:t>
      </w:r>
      <w:r>
        <w:t>用</w:t>
      </w:r>
      <w:r>
        <w:t>1</w:t>
      </w:r>
      <w:r>
        <w:t>0</w:t>
      </w:r>
      <w:r>
        <w:t>位</w:t>
      </w:r>
      <w:r>
        <w:t>整</w:t>
      </w:r>
      <w:r>
        <w:t>数</w:t>
      </w:r>
      <w:r>
        <w:t>（</w:t>
      </w:r>
      <w:r>
        <w:t>秒</w:t>
      </w:r>
      <w:r>
        <w:t>级</w:t>
      </w:r>
      <w:r>
        <w:t>）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建</w:t>
      </w:r>
      <w:r>
        <w:t>议</w:t>
      </w:r>
      <w:r>
        <w:t>验</w:t>
      </w:r>
      <w:r>
        <w:t>证</w:t>
      </w:r>
      <w:r>
        <w:t>时</w:t>
      </w:r>
      <w:r>
        <w:t>间</w:t>
      </w:r>
      <w:r>
        <w:t>戳</w:t>
      </w:r>
      <w:r>
        <w:t>有</w:t>
      </w:r>
      <w:r>
        <w:t>效</w:t>
      </w:r>
      <w:r>
        <w:t>期</w:t>
      </w:r>
      <w:r>
        <w:t>（</w:t>
      </w:r>
      <w:r>
        <w:t>如</w:t>
      </w:r>
      <w:r>
        <w:t>±</w:t>
      </w:r>
      <w:r>
        <w:t>5</w:t>
      </w:r>
      <w:r>
        <w:t>分</w:t>
      </w:r>
      <w:r>
        <w:t>钟</w:t>
      </w:r>
      <w:r>
        <w:t>）</w:t>
      </w:r>
    </w:p>
    <w:p/>
    <w:p>
      <w:pPr>
        <w:ind w:hanging="142" w:left="0"/>
      </w:pPr>
      <w:r>
        <w:rPr>
          <w:rFonts w:ascii="宋体" w:hAnsi="宋体" w:eastAsia="宋体"/>
          <w:color w:val="000000"/>
          <w:sz w:val="22"/>
        </w:rPr>
        <w:t xml:space="preserve">4. </w:t>
      </w:r>
      <w:r>
        <w:rPr>
          <w:b/>
        </w:rPr>
        <w:t>网络请求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设</w:t>
      </w:r>
      <w:r>
        <w:t>置</w:t>
      </w:r>
      <w:r>
        <w:t>合</w:t>
      </w:r>
      <w:r>
        <w:t>理</w:t>
      </w:r>
      <w:r>
        <w:t>的</w:t>
      </w:r>
      <w:r>
        <w:t>超</w:t>
      </w:r>
      <w:r>
        <w:t>时</w:t>
      </w:r>
      <w:r>
        <w:t>时</w:t>
      </w:r>
      <w:r>
        <w:t>间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处</w:t>
      </w:r>
      <w:r>
        <w:t>理</w:t>
      </w:r>
      <w:r>
        <w:t>网</w:t>
      </w:r>
      <w:r>
        <w:t>络</w:t>
      </w:r>
      <w:r>
        <w:t>异</w:t>
      </w:r>
      <w:r>
        <w:t>常</w:t>
      </w:r>
      <w:r>
        <w:t>情</w:t>
      </w:r>
      <w:r>
        <w:t>况</w:t>
      </w:r>
    </w:p>
    <w:p>
      <w:pPr>
        <w:ind w:hanging="142" w:left="425"/>
      </w:pPr>
      <w:r>
        <w:rPr>
          <w:rFonts w:ascii="宋体" w:hAnsi="宋体" w:eastAsia="宋体"/>
          <w:color w:val="000000"/>
          <w:sz w:val="22"/>
        </w:rPr>
        <w:t xml:space="preserve">◦ </w:t>
      </w:r>
      <w:r>
        <w:t>建</w:t>
      </w:r>
      <w:r>
        <w:t>议</w:t>
      </w:r>
      <w:r>
        <w:t>使</w:t>
      </w:r>
      <w:r>
        <w:t>用</w:t>
      </w:r>
      <w:r>
        <w:t>H</w:t>
      </w:r>
      <w:r>
        <w:t>T</w:t>
      </w:r>
      <w:r>
        <w:t>T</w:t>
      </w:r>
      <w:r>
        <w:t>P</w:t>
      </w:r>
      <w:r>
        <w:t>S</w:t>
      </w:r>
    </w:p>
    <w:p/>
    <w:p>
      <w:pPr>
        <w:pStyle w:val="Heading2"/>
      </w:pPr>
      <w:r>
        <w:t>📞 技术支持</w:t>
      </w:r>
    </w:p>
    <w:p/>
    <w:p>
      <w:pPr/>
      <w:r/>
      <w:r>
        <w:t>如</w:t>
      </w:r>
      <w:r>
        <w:t>有</w:t>
      </w:r>
      <w:r>
        <w:t>问</w:t>
      </w:r>
      <w:r>
        <w:t>题</w:t>
      </w:r>
      <w:r>
        <w:t>，</w:t>
      </w:r>
      <w:r>
        <w:t>请</w:t>
      </w:r>
      <w:r>
        <w:t>联</w:t>
      </w:r>
      <w:r>
        <w:t>系</w:t>
      </w:r>
      <w:r>
        <w:t>支</w:t>
      </w:r>
      <w:r>
        <w:t>付</w:t>
      </w:r>
      <w:r>
        <w:t>平</w:t>
      </w:r>
      <w:r>
        <w:t>台</w:t>
      </w:r>
      <w:r>
        <w:t>客</w:t>
      </w:r>
      <w:r>
        <w:t>服</w:t>
      </w:r>
      <w:r>
        <w:t>获</w:t>
      </w:r>
      <w:r>
        <w:t>取</w:t>
      </w:r>
      <w:r>
        <w:t>技</w:t>
      </w:r>
      <w:r>
        <w:t>术</w:t>
      </w:r>
      <w:r>
        <w:t>支</w:t>
      </w:r>
      <w:r>
        <w:t>持</w:t>
      </w:r>
      <w:r>
        <w:t>。</w:t>
      </w:r>
    </w:p>
    <w:p/>
    <w:p>
      <w:pPr>
        <w:pStyle w:val="Heading2"/>
      </w:pPr>
      <w:r>
        <w:t>📄 许可证</w:t>
      </w:r>
    </w:p>
    <w:p/>
    <w:p>
      <w:pPr/>
      <w:r/>
      <w:r>
        <w:t>本</w:t>
      </w:r>
      <w:r>
        <w:t>S</w:t>
      </w:r>
      <w:r>
        <w:t>D</w:t>
      </w:r>
      <w:r>
        <w:t>K</w:t>
      </w:r>
      <w:r>
        <w:t>仅</w:t>
      </w:r>
      <w:r>
        <w:t>供</w:t>
      </w:r>
      <w:r>
        <w:t>商</w:t>
      </w:r>
      <w:r>
        <w:t>户</w:t>
      </w:r>
      <w:r>
        <w:t>对</w:t>
      </w:r>
      <w:r>
        <w:t>接</w:t>
      </w:r>
      <w:r>
        <w:t>使</w:t>
      </w:r>
      <w:r>
        <w:t>用</w:t>
      </w:r>
      <w:r>
        <w:t>，</w:t>
      </w:r>
      <w:r>
        <w:t>请</w:t>
      </w:r>
      <w:r>
        <w:t>勿</w:t>
      </w:r>
      <w:r>
        <w:t>用</w:t>
      </w:r>
      <w:r>
        <w:t>于</w:t>
      </w:r>
      <w:r>
        <w:t>其</w:t>
      </w:r>
      <w:r>
        <w:t>他</w:t>
      </w:r>
      <w:r>
        <w:t>用</w:t>
      </w:r>
      <w:r>
        <w:t>途</w:t>
      </w:r>
      <w:r>
        <w:t>。</w:t>
      </w:r>
    </w:p>
    <w:p/>
    <w:p>
      <w:pPr>
        <w:pStyle w:val="HorizontalRule"/>
        <w:pBdr>
          <w:top w:val="single" w:sz="8" w:color="CCCCCC"/>
        </w:pBdr>
        <w:spacing w:after="240"/>
      </w:pPr>
    </w:p>
    <w:p/>
    <w:p>
      <w:pPr/>
      <w:r/>
      <w:r>
        <w:rPr>
          <w:b/>
        </w:rPr>
        <w:t>最后更新：</w:t>
      </w:r>
      <w:r>
        <w:t xml:space="preserve"> </w:t>
      </w:r>
      <w:r>
        <w:t>2</w:t>
      </w:r>
      <w:r>
        <w:t>0</w:t>
      </w:r>
      <w:r>
        <w:t>2</w:t>
      </w:r>
      <w:r>
        <w:t>4</w:t>
      </w:r>
      <w:r>
        <w:t>年</w:t>
      </w:r>
    </w:p>
    <w:p/>
    <w:sectPr w:rsidR="00FC693F" w:rsidRPr="0006063C" w:rsidSect="00034616">
      <w:pgSz w:w="11906" w:h="16838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宋体" w:hAnsi="宋体" w:eastAsia="宋体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lockquote">
    <w:name w:val="Blockquote"/>
    <w:basedOn w:val="Normal"/>
    <w:rPr>
      <w:rFonts w:ascii="楷体" w:hAnsi="楷体" w:eastAsia="楷体"/>
      <w:color w:val="444444"/>
      <w:sz w:val="22"/>
    </w:rPr>
  </w:style>
  <w:style w:type="character" w:customStyle="1" w:styleId="CodeChar">
    <w:name w:val="CodeChar"/>
    <w:basedOn w:val="DefaultParagraphFont"/>
    <w:rPr>
      <w:rFonts w:ascii="Courier New" w:hAnsi="Courier New" w:eastAsia="Courier New"/>
      <w:color w:val="000000"/>
      <w:sz w:val="20"/>
    </w:rPr>
  </w:style>
  <w:style w:type="paragraph" w:customStyle="1" w:styleId="ListBullet">
    <w:name w:val="ListBullet"/>
    <w:basedOn w:val="Normal"/>
    <w:rPr>
      <w:rFonts w:ascii="宋体" w:hAnsi="宋体" w:eastAsia="宋体"/>
      <w:color w:val="000000"/>
      <w:sz w:val="22"/>
    </w:rPr>
  </w:style>
  <w:style w:type="paragraph" w:customStyle="1" w:styleId="ListNumber">
    <w:name w:val="ListNumber"/>
    <w:basedOn w:val="Normal"/>
    <w:rPr>
      <w:rFonts w:ascii="宋体" w:hAnsi="宋体" w:eastAsia="宋体"/>
      <w:color w:val="000000"/>
      <w:sz w:val="22"/>
    </w:rPr>
  </w:style>
  <w:style w:type="paragraph" w:customStyle="1" w:styleId="Table">
    <w:name w:val="Table"/>
    <w:basedOn w:val="Normal"/>
    <w:pPr>
      <w:jc w:val="center"/>
    </w:pPr>
    <w:rPr>
      <w:rFonts w:ascii="宋体" w:hAnsi="宋体" w:eastAsia="宋体"/>
      <w:sz w:val="20"/>
    </w:rPr>
  </w:style>
  <w:style w:type="paragraph" w:customStyle="1" w:styleId="HorizontalRule">
    <w:name w:val="HorizontalRule"/>
    <w:basedOn w:val="Normal"/>
    <w:pPr>
      <w:spacing w:after="240"/>
    </w:pPr>
    <w:rPr>
      <w:color w:val="CCCCCC"/>
    </w:rPr>
  </w:style>
  <w:style w:type="paragraph" w:customStyle="1" w:styleId="Footnote">
    <w:name w:val="Footnote"/>
    <w:basedOn w:val="Normal"/>
    <w:rPr>
      <w:rFonts w:ascii="宋体" w:hAnsi="宋体" w:eastAsia="宋体"/>
      <w:color w:val="666666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#&#21151;&#33021;&#29305;&#24615;" TargetMode="External"/><Relationship Id="rId10" Type="http://schemas.openxmlformats.org/officeDocument/2006/relationships/hyperlink" Target="#&#29615;&#22659;&#35201;&#27714;" TargetMode="External"/><Relationship Id="rId11" Type="http://schemas.openxmlformats.org/officeDocument/2006/relationships/hyperlink" Target="#&#23433;&#35013;&#37197;&#32622;" TargetMode="External"/><Relationship Id="rId12" Type="http://schemas.openxmlformats.org/officeDocument/2006/relationships/hyperlink" Target="#&#24555;&#36895;&#24320;&#22987;" TargetMode="External"/><Relationship Id="rId13" Type="http://schemas.openxmlformats.org/officeDocument/2006/relationships/hyperlink" Target="#&#25991;&#20214;&#35828;&#26126;" TargetMode="External"/><Relationship Id="rId14" Type="http://schemas.openxmlformats.org/officeDocument/2006/relationships/hyperlink" Target="#&#25509;&#21475;&#35828;&#26126;" TargetMode="External"/><Relationship Id="rId15" Type="http://schemas.openxmlformats.org/officeDocument/2006/relationships/hyperlink" Target="#&#31614;&#21517;&#31639;&#27861;" TargetMode="External"/><Relationship Id="rId16" Type="http://schemas.openxmlformats.org/officeDocument/2006/relationships/hyperlink" Target="#&#24120;&#35265;&#38382;&#39064;" TargetMode="External"/><Relationship Id="rId17" Type="http://schemas.openxmlformats.org/officeDocument/2006/relationships/hyperlink" Target="#&#27880;&#24847;&#20107;&#3903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MarkdownToDocx Converter</dc:creator>
  <cp:keywords/>
  <dc:description>Converted from Markdown to 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